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0EB650" w14:textId="77777777" w:rsidR="003313E5" w:rsidRPr="002A285B" w:rsidRDefault="003313E5">
      <w:pPr>
        <w:spacing w:after="0"/>
        <w:rPr>
          <w:rFonts w:cs="Arial"/>
        </w:rPr>
      </w:pPr>
    </w:p>
    <w:p w14:paraId="3C74F8A6" w14:textId="77777777" w:rsidR="003313E5" w:rsidRPr="002A285B" w:rsidRDefault="003313E5">
      <w:pPr>
        <w:spacing w:after="160"/>
        <w:rPr>
          <w:rFonts w:cs="Arial"/>
        </w:rPr>
      </w:pPr>
    </w:p>
    <w:p w14:paraId="6E73CD1F" w14:textId="77777777" w:rsidR="003313E5" w:rsidRPr="002A285B" w:rsidRDefault="003313E5">
      <w:pPr>
        <w:spacing w:after="160"/>
        <w:rPr>
          <w:rFonts w:cs="Arial"/>
        </w:rPr>
      </w:pPr>
    </w:p>
    <w:p w14:paraId="6213FCE4" w14:textId="77777777" w:rsidR="008F2712" w:rsidRPr="002A285B" w:rsidRDefault="008F2712">
      <w:pPr>
        <w:spacing w:after="160"/>
        <w:rPr>
          <w:rFonts w:cs="Arial"/>
        </w:rPr>
      </w:pPr>
    </w:p>
    <w:p w14:paraId="3FF6BA9C" w14:textId="77777777" w:rsidR="008F2712" w:rsidRPr="002A285B" w:rsidRDefault="008F2712">
      <w:pPr>
        <w:spacing w:after="160"/>
        <w:rPr>
          <w:rFonts w:cs="Arial"/>
        </w:rPr>
      </w:pPr>
    </w:p>
    <w:p w14:paraId="6B910FC7" w14:textId="77777777" w:rsidR="003313E5" w:rsidRPr="002A285B" w:rsidRDefault="003313E5">
      <w:pPr>
        <w:spacing w:after="160"/>
        <w:rPr>
          <w:rFonts w:cs="Arial"/>
        </w:rPr>
      </w:pPr>
    </w:p>
    <w:p w14:paraId="37172653" w14:textId="77777777" w:rsidR="003313E5" w:rsidRPr="002A285B" w:rsidRDefault="003313E5">
      <w:pPr>
        <w:spacing w:after="160"/>
        <w:rPr>
          <w:rFonts w:cs="Arial"/>
        </w:rPr>
      </w:pPr>
    </w:p>
    <w:p w14:paraId="5CA8CEE4" w14:textId="77777777" w:rsidR="005034CF" w:rsidRPr="002A285B" w:rsidRDefault="005034CF" w:rsidP="005034CF">
      <w:pPr>
        <w:tabs>
          <w:tab w:val="left" w:pos="0"/>
        </w:tabs>
        <w:ind w:right="141"/>
        <w:jc w:val="both"/>
        <w:rPr>
          <w:rFonts w:cs="Arial"/>
        </w:rPr>
      </w:pPr>
    </w:p>
    <w:p w14:paraId="5315E9BA" w14:textId="77777777" w:rsidR="005034CF" w:rsidRPr="002A285B" w:rsidRDefault="005034CF" w:rsidP="005034CF">
      <w:pPr>
        <w:spacing w:after="160"/>
        <w:rPr>
          <w:rFonts w:cs="Arial"/>
        </w:rPr>
      </w:pPr>
    </w:p>
    <w:tbl>
      <w:tblPr>
        <w:tblW w:w="8704" w:type="dxa"/>
        <w:jc w:val="center"/>
        <w:tblBorders>
          <w:top w:val="single" w:sz="18" w:space="0" w:color="948A54" w:themeColor="background2" w:themeShade="80"/>
          <w:left w:val="single" w:sz="18" w:space="0" w:color="948A54" w:themeColor="background2" w:themeShade="80"/>
          <w:bottom w:val="single" w:sz="18" w:space="0" w:color="948A54" w:themeColor="background2" w:themeShade="80"/>
          <w:right w:val="single" w:sz="18" w:space="0" w:color="948A54" w:themeColor="background2" w:themeShade="80"/>
          <w:insideH w:val="single" w:sz="18" w:space="0" w:color="948A54" w:themeColor="background2" w:themeShade="80"/>
          <w:insideV w:val="single" w:sz="18" w:space="0" w:color="948A54" w:themeColor="background2" w:themeShade="80"/>
        </w:tblBorders>
        <w:shd w:val="clear" w:color="auto" w:fill="EEECE1" w:themeFill="background2"/>
        <w:tblLayout w:type="fixed"/>
        <w:tblLook w:val="04A0" w:firstRow="1" w:lastRow="0" w:firstColumn="1" w:lastColumn="0" w:noHBand="0" w:noVBand="1"/>
      </w:tblPr>
      <w:tblGrid>
        <w:gridCol w:w="8704"/>
      </w:tblGrid>
      <w:tr w:rsidR="005034CF" w:rsidRPr="002A285B" w14:paraId="464BA029" w14:textId="77777777" w:rsidTr="00DE569F">
        <w:trPr>
          <w:jc w:val="center"/>
        </w:trPr>
        <w:tc>
          <w:tcPr>
            <w:tcW w:w="8704" w:type="dxa"/>
            <w:shd w:val="clear" w:color="auto" w:fill="EEECE1" w:themeFill="background2"/>
            <w:tcMar>
              <w:top w:w="70" w:type="dxa"/>
              <w:left w:w="110" w:type="dxa"/>
              <w:bottom w:w="70" w:type="dxa"/>
              <w:right w:w="110" w:type="dxa"/>
            </w:tcMar>
          </w:tcPr>
          <w:p w14:paraId="0AB469CD" w14:textId="77777777" w:rsidR="005034CF" w:rsidRPr="002A285B" w:rsidRDefault="005034CF" w:rsidP="00DE569F">
            <w:pPr>
              <w:jc w:val="center"/>
              <w:rPr>
                <w:rFonts w:cs="Arial"/>
                <w:b/>
                <w:color w:val="4F7F2A"/>
                <w:sz w:val="28"/>
                <w:szCs w:val="28"/>
              </w:rPr>
            </w:pPr>
            <w:r w:rsidRPr="002A285B">
              <w:rPr>
                <w:rFonts w:cs="Arial"/>
                <w:b/>
                <w:color w:val="4F7F2A"/>
                <w:sz w:val="28"/>
                <w:szCs w:val="28"/>
              </w:rPr>
              <w:t>V. OBRAZCI ZA SESTAVO PONUDBE</w:t>
            </w:r>
          </w:p>
        </w:tc>
      </w:tr>
    </w:tbl>
    <w:p w14:paraId="5E4C11B2" w14:textId="77777777" w:rsidR="005034CF" w:rsidRPr="002A285B" w:rsidRDefault="005034CF" w:rsidP="005034CF">
      <w:pPr>
        <w:rPr>
          <w:rFonts w:cs="Arial"/>
        </w:rPr>
      </w:pPr>
    </w:p>
    <w:p w14:paraId="274FBA79" w14:textId="77777777" w:rsidR="005034CF" w:rsidRPr="002A285B" w:rsidRDefault="005034CF" w:rsidP="005034CF">
      <w:pPr>
        <w:tabs>
          <w:tab w:val="left" w:pos="0"/>
        </w:tabs>
        <w:ind w:right="141"/>
        <w:jc w:val="both"/>
        <w:rPr>
          <w:rFonts w:cs="Arial"/>
          <w:sz w:val="22"/>
        </w:rPr>
      </w:pPr>
    </w:p>
    <w:p w14:paraId="0945CA6F" w14:textId="77777777" w:rsidR="005034CF" w:rsidRPr="002A285B" w:rsidRDefault="005034CF" w:rsidP="008F2712">
      <w:pPr>
        <w:ind w:left="851" w:right="990"/>
        <w:jc w:val="center"/>
        <w:rPr>
          <w:rFonts w:cs="Arial"/>
          <w:b/>
          <w:color w:val="000000" w:themeColor="text1"/>
          <w:sz w:val="22"/>
        </w:rPr>
      </w:pPr>
      <w:r w:rsidRPr="002A285B">
        <w:rPr>
          <w:rFonts w:cs="Arial"/>
          <w:b/>
          <w:color w:val="000000" w:themeColor="text1"/>
          <w:sz w:val="22"/>
        </w:rPr>
        <w:t>PREDMET JAVNEGA NAROČILA:</w:t>
      </w:r>
    </w:p>
    <w:p w14:paraId="5573AE82" w14:textId="77777777" w:rsidR="005034CF" w:rsidRPr="002A285B" w:rsidRDefault="005034CF" w:rsidP="008F2712">
      <w:pPr>
        <w:ind w:left="851" w:right="990"/>
        <w:jc w:val="center"/>
        <w:rPr>
          <w:rFonts w:cs="Arial"/>
          <w:b/>
          <w:color w:val="4F7F2A"/>
          <w:sz w:val="22"/>
        </w:rPr>
      </w:pPr>
      <w:r w:rsidRPr="002A285B">
        <w:rPr>
          <w:rFonts w:cs="Arial"/>
          <w:b/>
          <w:color w:val="4F7F2A"/>
          <w:sz w:val="22"/>
        </w:rPr>
        <w:t>»REKONSTRUKCIJA DELA JAVNE POTI JP 704991 SPODNJE PARTINJE«</w:t>
      </w:r>
    </w:p>
    <w:p w14:paraId="4FDC6D1D" w14:textId="77777777" w:rsidR="00F82212" w:rsidRPr="002A285B" w:rsidRDefault="00F82212" w:rsidP="008F2712">
      <w:pPr>
        <w:ind w:left="851" w:right="990"/>
        <w:jc w:val="center"/>
        <w:rPr>
          <w:rFonts w:cs="Arial"/>
          <w:b/>
          <w:color w:val="4F7F2A"/>
          <w:sz w:val="22"/>
        </w:rPr>
      </w:pPr>
    </w:p>
    <w:p w14:paraId="7F88E1DF" w14:textId="77777777" w:rsidR="00F82212" w:rsidRPr="002A285B" w:rsidRDefault="00F82212" w:rsidP="00F82212">
      <w:pPr>
        <w:tabs>
          <w:tab w:val="left" w:pos="8931"/>
        </w:tabs>
        <w:ind w:left="1134" w:right="849"/>
        <w:jc w:val="center"/>
        <w:rPr>
          <w:rFonts w:cs="Arial"/>
          <w:b/>
          <w:color w:val="000000" w:themeColor="text1"/>
          <w:sz w:val="22"/>
        </w:rPr>
      </w:pPr>
      <w:r w:rsidRPr="002A285B">
        <w:rPr>
          <w:rFonts w:cs="Arial"/>
          <w:b/>
          <w:color w:val="000000" w:themeColor="text1"/>
          <w:sz w:val="22"/>
        </w:rPr>
        <w:t>VRSTA POSTOPKA:</w:t>
      </w:r>
    </w:p>
    <w:p w14:paraId="414E1C9A" w14:textId="77777777" w:rsidR="00F82212" w:rsidRPr="002A285B" w:rsidRDefault="00F82212" w:rsidP="00F82212">
      <w:pPr>
        <w:tabs>
          <w:tab w:val="left" w:pos="8931"/>
        </w:tabs>
        <w:ind w:left="1134" w:right="849"/>
        <w:jc w:val="center"/>
        <w:rPr>
          <w:rFonts w:cs="Arial"/>
          <w:b/>
          <w:color w:val="000000" w:themeColor="text1"/>
          <w:sz w:val="22"/>
        </w:rPr>
      </w:pPr>
      <w:r w:rsidRPr="002A285B">
        <w:rPr>
          <w:rFonts w:cs="Arial"/>
          <w:b/>
          <w:color w:val="000000" w:themeColor="text1"/>
          <w:sz w:val="22"/>
        </w:rPr>
        <w:t>POSTOPEK ODDAJE NAROČILA MALE VREDNOSTI V SKLADU S 47. ČLENOM ZAKONA O JAVNEM NAROČANJU –</w:t>
      </w:r>
    </w:p>
    <w:p w14:paraId="6CAC0BB2" w14:textId="77777777" w:rsidR="00F82212" w:rsidRPr="002A285B" w:rsidRDefault="00F82212" w:rsidP="00F82212">
      <w:pPr>
        <w:tabs>
          <w:tab w:val="left" w:pos="8931"/>
        </w:tabs>
        <w:ind w:left="1134" w:right="849"/>
        <w:jc w:val="center"/>
        <w:rPr>
          <w:rFonts w:cs="Arial"/>
          <w:b/>
          <w:color w:val="000000" w:themeColor="text1"/>
          <w:sz w:val="22"/>
        </w:rPr>
      </w:pPr>
      <w:r w:rsidRPr="002A285B">
        <w:rPr>
          <w:rFonts w:cs="Arial"/>
          <w:b/>
          <w:color w:val="000000" w:themeColor="text1"/>
          <w:sz w:val="22"/>
        </w:rPr>
        <w:t>GRADNJA</w:t>
      </w:r>
    </w:p>
    <w:p w14:paraId="38B18182" w14:textId="77777777" w:rsidR="005034CF" w:rsidRPr="002A285B" w:rsidRDefault="005034CF" w:rsidP="008F2712">
      <w:pPr>
        <w:tabs>
          <w:tab w:val="left" w:pos="0"/>
        </w:tabs>
        <w:ind w:left="851" w:right="990"/>
        <w:jc w:val="both"/>
        <w:rPr>
          <w:rFonts w:cs="Arial"/>
        </w:rPr>
      </w:pPr>
    </w:p>
    <w:p w14:paraId="67207099" w14:textId="77777777" w:rsidR="003313E5" w:rsidRPr="002A285B" w:rsidRDefault="003313E5">
      <w:pPr>
        <w:rPr>
          <w:rFonts w:cs="Arial"/>
        </w:rPr>
      </w:pPr>
    </w:p>
    <w:p w14:paraId="628C87C1" w14:textId="77777777" w:rsidR="003313E5" w:rsidRPr="002A285B" w:rsidRDefault="003313E5">
      <w:pPr>
        <w:rPr>
          <w:rFonts w:cs="Arial"/>
        </w:rPr>
      </w:pPr>
    </w:p>
    <w:p w14:paraId="4440DFB7" w14:textId="77777777" w:rsidR="003313E5" w:rsidRPr="002A285B" w:rsidRDefault="003313E5">
      <w:pPr>
        <w:rPr>
          <w:rFonts w:cs="Arial"/>
        </w:rPr>
      </w:pPr>
    </w:p>
    <w:p w14:paraId="400F011A" w14:textId="77777777" w:rsidR="003313E5" w:rsidRPr="002A285B" w:rsidRDefault="006C4F8D">
      <w:pPr>
        <w:rPr>
          <w:rFonts w:cs="Arial"/>
        </w:rPr>
      </w:pPr>
      <w:r w:rsidRPr="002A285B">
        <w:rPr>
          <w:rFonts w:cs="Arial"/>
        </w:rPr>
        <w:br w:type="page"/>
      </w:r>
    </w:p>
    <w:p w14:paraId="236A3957" w14:textId="30E53CA9" w:rsidR="00DA10EF" w:rsidRDefault="00DA10EF" w:rsidP="00DA10EF">
      <w:pPr>
        <w:pStyle w:val="Naslov1"/>
        <w:jc w:val="right"/>
        <w:rPr>
          <w:rFonts w:ascii="Arial" w:eastAsia="Arial" w:hAnsi="Arial" w:cs="Arial"/>
          <w:sz w:val="24"/>
          <w:szCs w:val="24"/>
        </w:rPr>
      </w:pPr>
      <w:r w:rsidRPr="002A285B">
        <w:rPr>
          <w:rFonts w:ascii="Arial" w:eastAsia="Arial" w:hAnsi="Arial" w:cs="Arial"/>
          <w:sz w:val="24"/>
          <w:szCs w:val="24"/>
        </w:rPr>
        <w:lastRenderedPageBreak/>
        <w:t>(OBR – 1)</w:t>
      </w:r>
    </w:p>
    <w:p w14:paraId="1AAA24E7" w14:textId="07693C01" w:rsidR="003313E5" w:rsidRPr="002A285B" w:rsidRDefault="00F14F53" w:rsidP="00EA1BAE">
      <w:pPr>
        <w:pStyle w:val="Naslov1"/>
        <w:jc w:val="left"/>
        <w:rPr>
          <w:rFonts w:ascii="Arial" w:hAnsi="Arial" w:cs="Arial"/>
          <w:sz w:val="24"/>
          <w:szCs w:val="24"/>
        </w:rPr>
      </w:pPr>
      <w:r w:rsidRPr="002A285B">
        <w:rPr>
          <w:rFonts w:ascii="Arial" w:eastAsia="Arial" w:hAnsi="Arial" w:cs="Arial"/>
          <w:sz w:val="24"/>
          <w:szCs w:val="24"/>
        </w:rPr>
        <w:t>OBRAZEC 1</w:t>
      </w:r>
      <w:r w:rsidR="006C4F8D" w:rsidRPr="002A285B">
        <w:rPr>
          <w:rFonts w:ascii="Arial" w:eastAsia="Arial" w:hAnsi="Arial" w:cs="Arial"/>
          <w:sz w:val="24"/>
          <w:szCs w:val="24"/>
        </w:rPr>
        <w:t>: OBRAZEC PONUDBE</w:t>
      </w:r>
      <w:r w:rsidRPr="002A285B">
        <w:rPr>
          <w:rFonts w:ascii="Arial" w:eastAsia="Arial" w:hAnsi="Arial" w:cs="Arial"/>
          <w:sz w:val="24"/>
          <w:szCs w:val="24"/>
        </w:rPr>
        <w:t xml:space="preserve"> </w:t>
      </w:r>
    </w:p>
    <w:p w14:paraId="59EDDFC1" w14:textId="77777777" w:rsidR="00EA1BAE" w:rsidRPr="002A285B" w:rsidRDefault="006C4F8D" w:rsidP="00EA1BAE">
      <w:pPr>
        <w:spacing w:after="200"/>
        <w:rPr>
          <w:rFonts w:cs="Arial"/>
          <w:b/>
          <w:sz w:val="18"/>
          <w:szCs w:val="18"/>
        </w:rPr>
      </w:pPr>
      <w:r w:rsidRPr="002A285B">
        <w:rPr>
          <w:rFonts w:cs="Arial"/>
          <w:sz w:val="18"/>
          <w:szCs w:val="18"/>
        </w:rPr>
        <w:t>Za javno naročilo</w:t>
      </w:r>
      <w:r w:rsidR="00EA1BAE" w:rsidRPr="002A285B">
        <w:rPr>
          <w:rFonts w:cs="Arial"/>
          <w:sz w:val="18"/>
          <w:szCs w:val="18"/>
        </w:rPr>
        <w:t>:</w:t>
      </w:r>
      <w:r w:rsidRPr="002A285B">
        <w:rPr>
          <w:rFonts w:cs="Arial"/>
          <w:sz w:val="18"/>
          <w:szCs w:val="18"/>
        </w:rPr>
        <w:t xml:space="preserve"> </w:t>
      </w:r>
      <w:r w:rsidRPr="002A285B">
        <w:rPr>
          <w:rFonts w:cs="Arial"/>
          <w:b/>
          <w:sz w:val="18"/>
          <w:szCs w:val="18"/>
        </w:rPr>
        <w:t>Rekonstrukcija dela javne poti JP 704991 Spodnje Partinje</w:t>
      </w:r>
    </w:p>
    <w:p w14:paraId="6D5F389D" w14:textId="40C17D3A" w:rsidR="003313E5" w:rsidRPr="002A285B" w:rsidRDefault="006C4F8D" w:rsidP="00EA1BAE">
      <w:pPr>
        <w:spacing w:after="200"/>
        <w:rPr>
          <w:rFonts w:cs="Arial"/>
          <w:sz w:val="18"/>
          <w:szCs w:val="18"/>
        </w:rPr>
      </w:pPr>
      <w:r w:rsidRPr="002A285B">
        <w:rPr>
          <w:rFonts w:cs="Arial"/>
          <w:sz w:val="18"/>
          <w:szCs w:val="18"/>
        </w:rPr>
        <w:t>dajemo ponudbo, kot sledi:</w:t>
      </w:r>
    </w:p>
    <w:p w14:paraId="790BD857" w14:textId="15ADC61C" w:rsidR="003313E5" w:rsidRPr="002A285B" w:rsidRDefault="006C4F8D">
      <w:pPr>
        <w:spacing w:after="160" w:line="252" w:lineRule="auto"/>
        <w:rPr>
          <w:rFonts w:cs="Arial"/>
          <w:sz w:val="18"/>
          <w:szCs w:val="18"/>
        </w:rPr>
      </w:pPr>
      <w:r w:rsidRPr="002A285B">
        <w:rPr>
          <w:rFonts w:cs="Arial"/>
          <w:b/>
          <w:sz w:val="18"/>
          <w:szCs w:val="18"/>
        </w:rPr>
        <w:t xml:space="preserve">Ponudba številka: </w:t>
      </w:r>
      <w:r w:rsidRPr="002A285B">
        <w:rPr>
          <w:rFonts w:cs="Arial"/>
          <w:sz w:val="18"/>
          <w:szCs w:val="18"/>
        </w:rPr>
        <w:t>____________</w:t>
      </w:r>
    </w:p>
    <w:p w14:paraId="5454F521" w14:textId="32701813" w:rsidR="002A285B" w:rsidRPr="002A285B" w:rsidRDefault="006D23C9" w:rsidP="002A285B">
      <w:pPr>
        <w:spacing w:after="0" w:line="252" w:lineRule="auto"/>
        <w:contextualSpacing/>
        <w:rPr>
          <w:rFonts w:cs="Arial"/>
          <w:b/>
          <w:bCs/>
          <w:i/>
          <w:sz w:val="18"/>
          <w:szCs w:val="18"/>
        </w:rPr>
      </w:pPr>
      <w:r w:rsidRPr="002A285B">
        <w:rPr>
          <w:rFonts w:cs="Arial"/>
          <w:bCs/>
          <w:sz w:val="18"/>
          <w:szCs w:val="18"/>
        </w:rPr>
        <w:t xml:space="preserve">Ponudbo oddajamo </w:t>
      </w:r>
      <w:r w:rsidRPr="002A285B">
        <w:rPr>
          <w:rFonts w:cs="Arial"/>
          <w:b/>
          <w:bCs/>
          <w:sz w:val="18"/>
          <w:szCs w:val="18"/>
        </w:rPr>
        <w:t>(</w:t>
      </w:r>
      <w:r w:rsidRPr="002A285B">
        <w:rPr>
          <w:rFonts w:cs="Arial"/>
          <w:b/>
          <w:bCs/>
          <w:i/>
          <w:sz w:val="18"/>
          <w:szCs w:val="18"/>
        </w:rPr>
        <w:t xml:space="preserve">ustrezno </w:t>
      </w:r>
      <w:r w:rsidR="002A285B" w:rsidRPr="002A285B">
        <w:rPr>
          <w:rFonts w:cs="Arial"/>
          <w:b/>
          <w:bCs/>
          <w:i/>
          <w:sz w:val="18"/>
          <w:szCs w:val="18"/>
        </w:rPr>
        <w:t>označite):</w:t>
      </w:r>
    </w:p>
    <w:p w14:paraId="5A4CD644" w14:textId="69014A1F" w:rsidR="002A285B" w:rsidRPr="002A285B" w:rsidRDefault="002A285B" w:rsidP="002A285B">
      <w:pPr>
        <w:pStyle w:val="Oznaenseznam"/>
        <w:spacing w:after="0"/>
        <w:rPr>
          <w:rFonts w:cs="Arial"/>
          <w:sz w:val="18"/>
          <w:szCs w:val="18"/>
        </w:rPr>
      </w:pPr>
      <w:r w:rsidRPr="002A285B">
        <w:rPr>
          <w:rFonts w:ascii="Segoe UI Symbol" w:hAnsi="Segoe UI Symbol" w:cs="Segoe UI Symbol"/>
          <w:sz w:val="18"/>
          <w:szCs w:val="18"/>
        </w:rPr>
        <w:t>☐</w:t>
      </w:r>
      <w:r w:rsidRPr="002A285B">
        <w:rPr>
          <w:rFonts w:cs="Arial"/>
          <w:sz w:val="18"/>
          <w:szCs w:val="18"/>
        </w:rPr>
        <w:t xml:space="preserve"> samostojno</w:t>
      </w:r>
    </w:p>
    <w:p w14:paraId="2D47039E" w14:textId="5974E2A1" w:rsidR="006D23C9" w:rsidRPr="002A285B" w:rsidRDefault="002A285B" w:rsidP="002A285B">
      <w:pPr>
        <w:pStyle w:val="Oznaenseznam"/>
        <w:spacing w:after="120"/>
        <w:ind w:left="357" w:hanging="357"/>
        <w:rPr>
          <w:rFonts w:cs="Arial"/>
          <w:sz w:val="18"/>
          <w:szCs w:val="18"/>
        </w:rPr>
      </w:pPr>
      <w:r w:rsidRPr="002A285B">
        <w:rPr>
          <w:rFonts w:ascii="Segoe UI Symbol" w:hAnsi="Segoe UI Symbol" w:cs="Segoe UI Symbol"/>
          <w:sz w:val="18"/>
          <w:szCs w:val="18"/>
        </w:rPr>
        <w:t>☐</w:t>
      </w:r>
      <w:r w:rsidRPr="002A285B">
        <w:rPr>
          <w:rFonts w:cs="Arial"/>
          <w:sz w:val="18"/>
          <w:szCs w:val="18"/>
        </w:rPr>
        <w:t xml:space="preserve"> skupno ponudbo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5"/>
        <w:gridCol w:w="2696"/>
        <w:gridCol w:w="2553"/>
        <w:gridCol w:w="2234"/>
      </w:tblGrid>
      <w:tr w:rsidR="003313E5" w:rsidRPr="002A285B" w14:paraId="4DA07144" w14:textId="77777777" w:rsidTr="00F14F53">
        <w:trPr>
          <w:jc w:val="center"/>
        </w:trPr>
        <w:tc>
          <w:tcPr>
            <w:tcW w:w="1506" w:type="pct"/>
            <w:tcMar>
              <w:top w:w="70" w:type="dxa"/>
              <w:left w:w="110" w:type="dxa"/>
              <w:bottom w:w="70" w:type="dxa"/>
              <w:right w:w="110" w:type="dxa"/>
            </w:tcMar>
            <w:vAlign w:val="center"/>
          </w:tcPr>
          <w:p w14:paraId="422EAEC6" w14:textId="019E4555" w:rsidR="003313E5" w:rsidRPr="002A285B" w:rsidRDefault="00EA1BAE" w:rsidP="00EA1BAE">
            <w:pPr>
              <w:spacing w:after="0" w:line="252" w:lineRule="auto"/>
              <w:rPr>
                <w:rFonts w:cs="Arial"/>
                <w:sz w:val="18"/>
                <w:szCs w:val="18"/>
              </w:rPr>
            </w:pPr>
            <w:r w:rsidRPr="002A285B">
              <w:rPr>
                <w:rFonts w:cs="Arial"/>
                <w:b/>
                <w:sz w:val="18"/>
                <w:szCs w:val="18"/>
              </w:rPr>
              <w:t>Podatki o ponudniku</w:t>
            </w:r>
          </w:p>
        </w:tc>
        <w:tc>
          <w:tcPr>
            <w:tcW w:w="1259" w:type="pct"/>
            <w:shd w:val="clear" w:color="auto" w:fill="E4EEDB"/>
            <w:tcMar>
              <w:top w:w="70" w:type="dxa"/>
              <w:left w:w="110" w:type="dxa"/>
              <w:bottom w:w="70" w:type="dxa"/>
              <w:right w:w="110" w:type="dxa"/>
            </w:tcMar>
            <w:vAlign w:val="center"/>
          </w:tcPr>
          <w:p w14:paraId="13F3B6E7" w14:textId="77777777" w:rsidR="003313E5" w:rsidRPr="002A285B" w:rsidRDefault="006C4F8D">
            <w:pPr>
              <w:spacing w:after="0" w:line="252" w:lineRule="auto"/>
              <w:jc w:val="center"/>
              <w:rPr>
                <w:rFonts w:cs="Arial"/>
                <w:sz w:val="18"/>
                <w:szCs w:val="18"/>
              </w:rPr>
            </w:pPr>
            <w:r w:rsidRPr="002A285B">
              <w:rPr>
                <w:rFonts w:cs="Arial"/>
                <w:b/>
                <w:sz w:val="18"/>
                <w:szCs w:val="18"/>
              </w:rPr>
              <w:t>Naziv(i) ponudnika in naslov</w:t>
            </w:r>
          </w:p>
        </w:tc>
        <w:tc>
          <w:tcPr>
            <w:tcW w:w="1192" w:type="pct"/>
            <w:shd w:val="clear" w:color="auto" w:fill="E4EEDB"/>
            <w:tcMar>
              <w:top w:w="70" w:type="dxa"/>
              <w:left w:w="110" w:type="dxa"/>
              <w:bottom w:w="70" w:type="dxa"/>
              <w:right w:w="110" w:type="dxa"/>
            </w:tcMar>
            <w:vAlign w:val="center"/>
          </w:tcPr>
          <w:p w14:paraId="07BC6EA6" w14:textId="77777777" w:rsidR="003313E5" w:rsidRPr="002A285B" w:rsidRDefault="006C4F8D">
            <w:pPr>
              <w:spacing w:after="0" w:line="252" w:lineRule="auto"/>
              <w:jc w:val="center"/>
              <w:rPr>
                <w:rFonts w:cs="Arial"/>
                <w:sz w:val="18"/>
                <w:szCs w:val="18"/>
              </w:rPr>
            </w:pPr>
            <w:r w:rsidRPr="002A285B">
              <w:rPr>
                <w:rFonts w:cs="Arial"/>
                <w:b/>
                <w:sz w:val="18"/>
                <w:szCs w:val="18"/>
              </w:rPr>
              <w:t>Področje dela v ponudbi skupine ponudnikov</w:t>
            </w:r>
          </w:p>
        </w:tc>
        <w:tc>
          <w:tcPr>
            <w:tcW w:w="1043" w:type="pct"/>
            <w:shd w:val="clear" w:color="auto" w:fill="E4EEDB"/>
            <w:tcMar>
              <w:top w:w="70" w:type="dxa"/>
              <w:left w:w="110" w:type="dxa"/>
              <w:bottom w:w="70" w:type="dxa"/>
              <w:right w:w="110" w:type="dxa"/>
            </w:tcMar>
            <w:vAlign w:val="center"/>
          </w:tcPr>
          <w:p w14:paraId="62ED88A8" w14:textId="77777777" w:rsidR="003313E5" w:rsidRPr="002A285B" w:rsidRDefault="006C4F8D">
            <w:pPr>
              <w:spacing w:after="0" w:line="252" w:lineRule="auto"/>
              <w:jc w:val="center"/>
              <w:rPr>
                <w:rFonts w:cs="Arial"/>
                <w:sz w:val="18"/>
                <w:szCs w:val="18"/>
              </w:rPr>
            </w:pPr>
            <w:r w:rsidRPr="002A285B">
              <w:rPr>
                <w:rFonts w:cs="Arial"/>
                <w:b/>
                <w:sz w:val="18"/>
                <w:szCs w:val="18"/>
              </w:rPr>
              <w:t>% udeležbe v ponudbi skupine ponudnikov</w:t>
            </w:r>
          </w:p>
        </w:tc>
      </w:tr>
      <w:tr w:rsidR="003313E5" w:rsidRPr="002A285B" w14:paraId="38ECB068" w14:textId="77777777" w:rsidTr="00F14F53">
        <w:trPr>
          <w:cantSplit/>
          <w:trHeight w:val="992"/>
          <w:jc w:val="center"/>
        </w:trPr>
        <w:tc>
          <w:tcPr>
            <w:tcW w:w="1506" w:type="pct"/>
            <w:shd w:val="clear" w:color="auto" w:fill="E4EEDB"/>
            <w:tcMar>
              <w:top w:w="70" w:type="dxa"/>
              <w:left w:w="110" w:type="dxa"/>
              <w:bottom w:w="70" w:type="dxa"/>
              <w:right w:w="110" w:type="dxa"/>
            </w:tcMar>
            <w:vAlign w:val="center"/>
          </w:tcPr>
          <w:p w14:paraId="1F262E8C" w14:textId="77777777" w:rsidR="003313E5" w:rsidRPr="002A285B" w:rsidRDefault="006C4F8D">
            <w:pPr>
              <w:spacing w:after="0" w:line="252" w:lineRule="auto"/>
              <w:rPr>
                <w:rFonts w:cs="Arial"/>
                <w:sz w:val="18"/>
                <w:szCs w:val="18"/>
              </w:rPr>
            </w:pPr>
            <w:r w:rsidRPr="002A285B">
              <w:rPr>
                <w:rFonts w:cs="Arial"/>
                <w:b/>
                <w:sz w:val="18"/>
                <w:szCs w:val="18"/>
              </w:rPr>
              <w:t>Samostojni ponudnik oziroma vodilni ponudnik v ponudbi skupine ponudnikov</w:t>
            </w:r>
          </w:p>
        </w:tc>
        <w:tc>
          <w:tcPr>
            <w:tcW w:w="1259" w:type="pct"/>
            <w:tcMar>
              <w:top w:w="70" w:type="dxa"/>
              <w:left w:w="110" w:type="dxa"/>
              <w:bottom w:w="70" w:type="dxa"/>
              <w:right w:w="110" w:type="dxa"/>
            </w:tcMar>
            <w:vAlign w:val="center"/>
          </w:tcPr>
          <w:p w14:paraId="16D47978"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7044A471"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c>
          <w:tcPr>
            <w:tcW w:w="1192" w:type="pct"/>
            <w:tcMar>
              <w:top w:w="70" w:type="dxa"/>
              <w:left w:w="110" w:type="dxa"/>
              <w:bottom w:w="70" w:type="dxa"/>
              <w:right w:w="110" w:type="dxa"/>
            </w:tcMar>
            <w:vAlign w:val="center"/>
          </w:tcPr>
          <w:p w14:paraId="14657791"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13A8BA8A"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c>
          <w:tcPr>
            <w:tcW w:w="1043" w:type="pct"/>
            <w:tcMar>
              <w:top w:w="70" w:type="dxa"/>
              <w:left w:w="110" w:type="dxa"/>
              <w:bottom w:w="70" w:type="dxa"/>
              <w:right w:w="110" w:type="dxa"/>
            </w:tcMar>
            <w:vAlign w:val="center"/>
          </w:tcPr>
          <w:p w14:paraId="4B08F0D6"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310C1E21"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r>
      <w:tr w:rsidR="003313E5" w:rsidRPr="002A285B" w14:paraId="318CF268" w14:textId="77777777" w:rsidTr="006D23C9">
        <w:trPr>
          <w:cantSplit/>
          <w:trHeight w:val="573"/>
          <w:jc w:val="center"/>
        </w:trPr>
        <w:tc>
          <w:tcPr>
            <w:tcW w:w="1506" w:type="pct"/>
            <w:shd w:val="clear" w:color="auto" w:fill="E4EEDB"/>
            <w:tcMar>
              <w:top w:w="70" w:type="dxa"/>
              <w:left w:w="110" w:type="dxa"/>
              <w:bottom w:w="70" w:type="dxa"/>
              <w:right w:w="110" w:type="dxa"/>
            </w:tcMar>
            <w:vAlign w:val="center"/>
          </w:tcPr>
          <w:p w14:paraId="6B384624" w14:textId="77777777" w:rsidR="003313E5" w:rsidRPr="002A285B" w:rsidRDefault="006C4F8D">
            <w:pPr>
              <w:spacing w:after="0" w:line="252" w:lineRule="auto"/>
              <w:rPr>
                <w:rFonts w:cs="Arial"/>
                <w:sz w:val="18"/>
                <w:szCs w:val="18"/>
              </w:rPr>
            </w:pPr>
            <w:r w:rsidRPr="002A285B">
              <w:rPr>
                <w:rFonts w:cs="Arial"/>
                <w:b/>
                <w:sz w:val="18"/>
                <w:szCs w:val="18"/>
              </w:rPr>
              <w:t>Ponudnik v ponudbi skupine ponudnikov</w:t>
            </w:r>
          </w:p>
        </w:tc>
        <w:tc>
          <w:tcPr>
            <w:tcW w:w="1259" w:type="pct"/>
            <w:tcMar>
              <w:top w:w="70" w:type="dxa"/>
              <w:left w:w="110" w:type="dxa"/>
              <w:bottom w:w="70" w:type="dxa"/>
              <w:right w:w="110" w:type="dxa"/>
            </w:tcMar>
            <w:vAlign w:val="center"/>
          </w:tcPr>
          <w:p w14:paraId="68E7D467"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20CC610A"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c>
          <w:tcPr>
            <w:tcW w:w="1192" w:type="pct"/>
            <w:tcMar>
              <w:top w:w="70" w:type="dxa"/>
              <w:left w:w="110" w:type="dxa"/>
              <w:bottom w:w="70" w:type="dxa"/>
              <w:right w:w="110" w:type="dxa"/>
            </w:tcMar>
            <w:vAlign w:val="center"/>
          </w:tcPr>
          <w:p w14:paraId="5BB38C81"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122222D5"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c>
          <w:tcPr>
            <w:tcW w:w="1043" w:type="pct"/>
            <w:tcMar>
              <w:top w:w="70" w:type="dxa"/>
              <w:left w:w="110" w:type="dxa"/>
              <w:bottom w:w="70" w:type="dxa"/>
              <w:right w:w="110" w:type="dxa"/>
            </w:tcMar>
            <w:vAlign w:val="center"/>
          </w:tcPr>
          <w:p w14:paraId="429F036B"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695308FE"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r>
      <w:tr w:rsidR="003313E5" w:rsidRPr="002A285B" w14:paraId="6AA5AD6A" w14:textId="77777777" w:rsidTr="006D23C9">
        <w:trPr>
          <w:cantSplit/>
          <w:trHeight w:val="413"/>
          <w:jc w:val="center"/>
        </w:trPr>
        <w:tc>
          <w:tcPr>
            <w:tcW w:w="1506" w:type="pct"/>
            <w:shd w:val="clear" w:color="auto" w:fill="E4EEDB"/>
            <w:tcMar>
              <w:top w:w="70" w:type="dxa"/>
              <w:left w:w="110" w:type="dxa"/>
              <w:bottom w:w="70" w:type="dxa"/>
              <w:right w:w="110" w:type="dxa"/>
            </w:tcMar>
            <w:vAlign w:val="center"/>
          </w:tcPr>
          <w:p w14:paraId="073C5C79" w14:textId="77777777" w:rsidR="003313E5" w:rsidRPr="002A285B" w:rsidRDefault="006C4F8D">
            <w:pPr>
              <w:spacing w:after="0" w:line="252" w:lineRule="auto"/>
              <w:rPr>
                <w:rFonts w:cs="Arial"/>
                <w:sz w:val="18"/>
                <w:szCs w:val="18"/>
              </w:rPr>
            </w:pPr>
            <w:r w:rsidRPr="002A285B">
              <w:rPr>
                <w:rFonts w:cs="Arial"/>
                <w:b/>
                <w:sz w:val="18"/>
                <w:szCs w:val="18"/>
              </w:rPr>
              <w:t>Ponudnik v ponudbi skupine ponudnikov</w:t>
            </w:r>
          </w:p>
        </w:tc>
        <w:tc>
          <w:tcPr>
            <w:tcW w:w="1259" w:type="pct"/>
            <w:tcMar>
              <w:top w:w="70" w:type="dxa"/>
              <w:left w:w="110" w:type="dxa"/>
              <w:bottom w:w="70" w:type="dxa"/>
              <w:right w:w="110" w:type="dxa"/>
            </w:tcMar>
            <w:vAlign w:val="center"/>
          </w:tcPr>
          <w:p w14:paraId="31B43585"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6976058F"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c>
          <w:tcPr>
            <w:tcW w:w="1192" w:type="pct"/>
            <w:tcMar>
              <w:top w:w="70" w:type="dxa"/>
              <w:left w:w="110" w:type="dxa"/>
              <w:bottom w:w="70" w:type="dxa"/>
              <w:right w:w="110" w:type="dxa"/>
            </w:tcMar>
            <w:vAlign w:val="center"/>
          </w:tcPr>
          <w:p w14:paraId="6FC01B68"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37E86A87"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c>
          <w:tcPr>
            <w:tcW w:w="1043" w:type="pct"/>
            <w:tcMar>
              <w:top w:w="70" w:type="dxa"/>
              <w:left w:w="110" w:type="dxa"/>
              <w:bottom w:w="70" w:type="dxa"/>
              <w:right w:w="110" w:type="dxa"/>
            </w:tcMar>
            <w:vAlign w:val="center"/>
          </w:tcPr>
          <w:p w14:paraId="6A4B9FB9" w14:textId="77777777" w:rsidR="003313E5" w:rsidRPr="002A285B" w:rsidRDefault="006C4F8D">
            <w:pPr>
              <w:spacing w:after="0" w:line="240" w:lineRule="auto"/>
              <w:rPr>
                <w:rFonts w:cs="Arial"/>
                <w:sz w:val="18"/>
                <w:szCs w:val="18"/>
              </w:rPr>
            </w:pPr>
            <w:r w:rsidRPr="002A285B">
              <w:rPr>
                <w:rFonts w:cs="Arial"/>
                <w:sz w:val="18"/>
                <w:szCs w:val="18"/>
              </w:rPr>
              <w:t xml:space="preserve"> </w:t>
            </w:r>
          </w:p>
          <w:p w14:paraId="723B5E83" w14:textId="77777777" w:rsidR="003313E5" w:rsidRPr="002A285B" w:rsidRDefault="006C4F8D">
            <w:pPr>
              <w:spacing w:after="0" w:line="240" w:lineRule="auto"/>
              <w:rPr>
                <w:rFonts w:cs="Arial"/>
                <w:sz w:val="18"/>
                <w:szCs w:val="18"/>
              </w:rPr>
            </w:pPr>
            <w:r w:rsidRPr="002A285B">
              <w:rPr>
                <w:rFonts w:cs="Arial"/>
                <w:sz w:val="18"/>
                <w:szCs w:val="18"/>
              </w:rPr>
              <w:t xml:space="preserve"> </w:t>
            </w:r>
          </w:p>
        </w:tc>
      </w:tr>
    </w:tbl>
    <w:p w14:paraId="70FAB603" w14:textId="77777777" w:rsidR="003313E5" w:rsidRPr="002A285B" w:rsidRDefault="003313E5">
      <w:pPr>
        <w:spacing w:after="40"/>
        <w:rPr>
          <w:rFonts w:cs="Arial"/>
          <w:sz w:val="18"/>
          <w:szCs w:val="18"/>
        </w:rPr>
      </w:pPr>
    </w:p>
    <w:p w14:paraId="5D25909E" w14:textId="77777777" w:rsidR="003313E5" w:rsidRPr="002A285B" w:rsidRDefault="006C4F8D" w:rsidP="002A285B">
      <w:pPr>
        <w:spacing w:after="0"/>
        <w:rPr>
          <w:rFonts w:cs="Arial"/>
          <w:sz w:val="18"/>
          <w:szCs w:val="18"/>
        </w:rPr>
      </w:pPr>
      <w:r w:rsidRPr="002A285B">
        <w:rPr>
          <w:rFonts w:cs="Arial"/>
          <w:sz w:val="18"/>
          <w:szCs w:val="18"/>
        </w:rPr>
        <w:t xml:space="preserve">Samostojni ponudnik oziroma skupina ponudnikov nastopa </w:t>
      </w:r>
      <w:r w:rsidRPr="002A285B">
        <w:rPr>
          <w:rFonts w:cs="Arial"/>
          <w:b/>
          <w:sz w:val="18"/>
          <w:szCs w:val="18"/>
        </w:rPr>
        <w:t>(ustrezno označite):</w:t>
      </w:r>
    </w:p>
    <w:p w14:paraId="0529DD3C" w14:textId="77777777" w:rsidR="003313E5" w:rsidRPr="002A285B" w:rsidRDefault="006C4F8D" w:rsidP="002A285B">
      <w:pPr>
        <w:pStyle w:val="Oznaenseznam"/>
        <w:spacing w:after="0"/>
        <w:rPr>
          <w:rFonts w:cs="Arial"/>
          <w:sz w:val="18"/>
          <w:szCs w:val="18"/>
        </w:rPr>
      </w:pPr>
      <w:r w:rsidRPr="002A285B">
        <w:rPr>
          <w:rFonts w:ascii="Segoe UI Symbol" w:hAnsi="Segoe UI Symbol" w:cs="Segoe UI Symbol"/>
          <w:sz w:val="18"/>
          <w:szCs w:val="18"/>
        </w:rPr>
        <w:t>☐</w:t>
      </w:r>
      <w:r w:rsidRPr="002A285B">
        <w:rPr>
          <w:rFonts w:cs="Arial"/>
          <w:sz w:val="18"/>
          <w:szCs w:val="18"/>
        </w:rPr>
        <w:t xml:space="preserve"> s podizvajalci</w:t>
      </w:r>
    </w:p>
    <w:p w14:paraId="3219067D" w14:textId="725A8333" w:rsidR="003313E5" w:rsidRPr="002A285B" w:rsidRDefault="006C4F8D" w:rsidP="002A285B">
      <w:pPr>
        <w:pStyle w:val="Oznaenseznam"/>
        <w:spacing w:after="120"/>
        <w:ind w:left="357" w:hanging="357"/>
        <w:contextualSpacing w:val="0"/>
        <w:rPr>
          <w:rFonts w:cs="Arial"/>
          <w:sz w:val="18"/>
          <w:szCs w:val="18"/>
        </w:rPr>
      </w:pPr>
      <w:r w:rsidRPr="002A285B">
        <w:rPr>
          <w:rFonts w:ascii="Segoe UI Symbol" w:hAnsi="Segoe UI Symbol" w:cs="Segoe UI Symbol"/>
          <w:sz w:val="18"/>
          <w:szCs w:val="18"/>
        </w:rPr>
        <w:t>☐</w:t>
      </w:r>
      <w:r w:rsidRPr="002A285B">
        <w:rPr>
          <w:rFonts w:cs="Arial"/>
          <w:sz w:val="18"/>
          <w:szCs w:val="18"/>
        </w:rPr>
        <w:t xml:space="preserve"> brez podizvajalcev</w:t>
      </w:r>
    </w:p>
    <w:tbl>
      <w:tblPr>
        <w:tblW w:w="5000" w:type="pct"/>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ook w:val="04A0" w:firstRow="1" w:lastRow="0" w:firstColumn="1" w:lastColumn="0" w:noHBand="0" w:noVBand="1"/>
      </w:tblPr>
      <w:tblGrid>
        <w:gridCol w:w="2678"/>
        <w:gridCol w:w="2677"/>
        <w:gridCol w:w="2677"/>
        <w:gridCol w:w="2674"/>
      </w:tblGrid>
      <w:tr w:rsidR="006D23C9" w:rsidRPr="002A285B" w14:paraId="7D79E004" w14:textId="1BC04FF5" w:rsidTr="006D23C9">
        <w:trPr>
          <w:jc w:val="center"/>
        </w:trPr>
        <w:tc>
          <w:tcPr>
            <w:tcW w:w="1251" w:type="pct"/>
            <w:shd w:val="clear" w:color="auto" w:fill="E4EEDB"/>
            <w:tcMar>
              <w:top w:w="70" w:type="dxa"/>
              <w:left w:w="110" w:type="dxa"/>
              <w:bottom w:w="70" w:type="dxa"/>
              <w:right w:w="110" w:type="dxa"/>
            </w:tcMar>
            <w:vAlign w:val="center"/>
          </w:tcPr>
          <w:p w14:paraId="051AAC06" w14:textId="77777777" w:rsidR="006D23C9" w:rsidRPr="002A285B" w:rsidRDefault="006D23C9">
            <w:pPr>
              <w:spacing w:after="0" w:line="252" w:lineRule="auto"/>
              <w:jc w:val="center"/>
              <w:rPr>
                <w:rFonts w:cs="Arial"/>
                <w:sz w:val="18"/>
                <w:szCs w:val="18"/>
              </w:rPr>
            </w:pPr>
            <w:r w:rsidRPr="002A285B">
              <w:rPr>
                <w:rFonts w:cs="Arial"/>
                <w:b/>
                <w:sz w:val="18"/>
                <w:szCs w:val="18"/>
              </w:rPr>
              <w:t>Naziv(i) podizvajalca in naslov</w:t>
            </w:r>
          </w:p>
        </w:tc>
        <w:tc>
          <w:tcPr>
            <w:tcW w:w="1250" w:type="pct"/>
            <w:shd w:val="clear" w:color="auto" w:fill="E4EEDB"/>
            <w:tcMar>
              <w:top w:w="70" w:type="dxa"/>
              <w:left w:w="110" w:type="dxa"/>
              <w:bottom w:w="70" w:type="dxa"/>
              <w:right w:w="110" w:type="dxa"/>
            </w:tcMar>
            <w:vAlign w:val="center"/>
          </w:tcPr>
          <w:p w14:paraId="6B462803" w14:textId="77777777" w:rsidR="006D23C9" w:rsidRPr="002A285B" w:rsidRDefault="006D23C9">
            <w:pPr>
              <w:spacing w:after="0" w:line="252" w:lineRule="auto"/>
              <w:jc w:val="center"/>
              <w:rPr>
                <w:rFonts w:cs="Arial"/>
                <w:sz w:val="18"/>
                <w:szCs w:val="18"/>
              </w:rPr>
            </w:pPr>
            <w:r w:rsidRPr="002A285B">
              <w:rPr>
                <w:rFonts w:cs="Arial"/>
                <w:b/>
                <w:sz w:val="18"/>
                <w:szCs w:val="18"/>
              </w:rPr>
              <w:t>Področje dela v ponudbi</w:t>
            </w:r>
          </w:p>
        </w:tc>
        <w:tc>
          <w:tcPr>
            <w:tcW w:w="1250" w:type="pct"/>
            <w:shd w:val="clear" w:color="auto" w:fill="E4EEDB"/>
            <w:vAlign w:val="center"/>
          </w:tcPr>
          <w:p w14:paraId="2D3CCEA7" w14:textId="198A92D3" w:rsidR="006D23C9" w:rsidRPr="002A285B" w:rsidRDefault="006D23C9">
            <w:pPr>
              <w:spacing w:after="0" w:line="252" w:lineRule="auto"/>
              <w:jc w:val="center"/>
              <w:rPr>
                <w:rFonts w:cs="Arial"/>
                <w:b/>
                <w:sz w:val="18"/>
                <w:szCs w:val="18"/>
              </w:rPr>
            </w:pPr>
            <w:r w:rsidRPr="002A285B">
              <w:rPr>
                <w:rFonts w:cs="Arial"/>
                <w:b/>
                <w:sz w:val="18"/>
                <w:szCs w:val="18"/>
              </w:rPr>
              <w:t>Vrednost v EUR brez DDV</w:t>
            </w:r>
          </w:p>
        </w:tc>
        <w:tc>
          <w:tcPr>
            <w:tcW w:w="1249" w:type="pct"/>
            <w:shd w:val="clear" w:color="auto" w:fill="E4EEDB"/>
            <w:vAlign w:val="center"/>
          </w:tcPr>
          <w:p w14:paraId="3BC81D41" w14:textId="01301907" w:rsidR="006D23C9" w:rsidRPr="002A285B" w:rsidRDefault="006D23C9">
            <w:pPr>
              <w:spacing w:after="0" w:line="252" w:lineRule="auto"/>
              <w:jc w:val="center"/>
              <w:rPr>
                <w:rFonts w:cs="Arial"/>
                <w:b/>
                <w:sz w:val="18"/>
                <w:szCs w:val="18"/>
              </w:rPr>
            </w:pPr>
            <w:r w:rsidRPr="002A285B">
              <w:rPr>
                <w:rFonts w:cs="Arial"/>
                <w:b/>
                <w:sz w:val="18"/>
                <w:szCs w:val="18"/>
              </w:rPr>
              <w:t>Odstotek od vrednosti vseh del</w:t>
            </w:r>
          </w:p>
        </w:tc>
      </w:tr>
      <w:tr w:rsidR="006D23C9" w:rsidRPr="002A285B" w14:paraId="7679FC04" w14:textId="071729BF" w:rsidTr="006D23C9">
        <w:trPr>
          <w:trHeight w:val="253"/>
          <w:jc w:val="center"/>
        </w:trPr>
        <w:tc>
          <w:tcPr>
            <w:tcW w:w="1251" w:type="pct"/>
            <w:tcMar>
              <w:top w:w="70" w:type="dxa"/>
              <w:left w:w="110" w:type="dxa"/>
              <w:bottom w:w="70" w:type="dxa"/>
              <w:right w:w="110" w:type="dxa"/>
            </w:tcMar>
            <w:vAlign w:val="center"/>
          </w:tcPr>
          <w:p w14:paraId="4793ED11" w14:textId="77777777" w:rsidR="006D23C9" w:rsidRPr="002A285B" w:rsidRDefault="006D23C9">
            <w:pPr>
              <w:spacing w:after="0" w:line="240" w:lineRule="auto"/>
              <w:rPr>
                <w:rFonts w:cs="Arial"/>
                <w:sz w:val="18"/>
                <w:szCs w:val="18"/>
              </w:rPr>
            </w:pPr>
            <w:r w:rsidRPr="002A285B">
              <w:rPr>
                <w:rFonts w:cs="Arial"/>
                <w:sz w:val="18"/>
                <w:szCs w:val="18"/>
              </w:rPr>
              <w:t xml:space="preserve"> </w:t>
            </w:r>
          </w:p>
        </w:tc>
        <w:tc>
          <w:tcPr>
            <w:tcW w:w="1250" w:type="pct"/>
            <w:tcMar>
              <w:top w:w="70" w:type="dxa"/>
              <w:left w:w="110" w:type="dxa"/>
              <w:bottom w:w="70" w:type="dxa"/>
              <w:right w:w="110" w:type="dxa"/>
            </w:tcMar>
            <w:vAlign w:val="center"/>
          </w:tcPr>
          <w:p w14:paraId="10FA8982" w14:textId="77777777" w:rsidR="006D23C9" w:rsidRPr="002A285B" w:rsidRDefault="006D23C9">
            <w:pPr>
              <w:spacing w:after="0" w:line="240" w:lineRule="auto"/>
              <w:rPr>
                <w:rFonts w:cs="Arial"/>
                <w:sz w:val="18"/>
                <w:szCs w:val="18"/>
              </w:rPr>
            </w:pPr>
            <w:r w:rsidRPr="002A285B">
              <w:rPr>
                <w:rFonts w:cs="Arial"/>
                <w:sz w:val="18"/>
                <w:szCs w:val="18"/>
              </w:rPr>
              <w:t xml:space="preserve"> </w:t>
            </w:r>
          </w:p>
        </w:tc>
        <w:tc>
          <w:tcPr>
            <w:tcW w:w="1250" w:type="pct"/>
          </w:tcPr>
          <w:p w14:paraId="2E366199" w14:textId="77777777" w:rsidR="006D23C9" w:rsidRPr="002A285B" w:rsidRDefault="006D23C9">
            <w:pPr>
              <w:spacing w:after="0" w:line="240" w:lineRule="auto"/>
              <w:rPr>
                <w:rFonts w:cs="Arial"/>
                <w:sz w:val="18"/>
                <w:szCs w:val="18"/>
              </w:rPr>
            </w:pPr>
          </w:p>
        </w:tc>
        <w:tc>
          <w:tcPr>
            <w:tcW w:w="1249" w:type="pct"/>
          </w:tcPr>
          <w:p w14:paraId="1EA943C7" w14:textId="10D09D7C" w:rsidR="006D23C9" w:rsidRPr="002A285B" w:rsidRDefault="006D23C9">
            <w:pPr>
              <w:spacing w:after="0" w:line="240" w:lineRule="auto"/>
              <w:rPr>
                <w:rFonts w:cs="Arial"/>
                <w:sz w:val="18"/>
                <w:szCs w:val="18"/>
              </w:rPr>
            </w:pPr>
          </w:p>
        </w:tc>
      </w:tr>
      <w:tr w:rsidR="006D23C9" w:rsidRPr="002A285B" w14:paraId="2869447F" w14:textId="5E99F665" w:rsidTr="006D23C9">
        <w:trPr>
          <w:trHeight w:val="422"/>
          <w:jc w:val="center"/>
        </w:trPr>
        <w:tc>
          <w:tcPr>
            <w:tcW w:w="1251" w:type="pct"/>
            <w:tcMar>
              <w:top w:w="70" w:type="dxa"/>
              <w:left w:w="110" w:type="dxa"/>
              <w:bottom w:w="70" w:type="dxa"/>
              <w:right w:w="110" w:type="dxa"/>
            </w:tcMar>
            <w:vAlign w:val="center"/>
          </w:tcPr>
          <w:p w14:paraId="40C623B5" w14:textId="77777777" w:rsidR="006D23C9" w:rsidRPr="002A285B" w:rsidRDefault="006D23C9">
            <w:pPr>
              <w:spacing w:after="0" w:line="240" w:lineRule="auto"/>
              <w:rPr>
                <w:rFonts w:cs="Arial"/>
                <w:sz w:val="18"/>
                <w:szCs w:val="18"/>
              </w:rPr>
            </w:pPr>
            <w:r w:rsidRPr="002A285B">
              <w:rPr>
                <w:rFonts w:cs="Arial"/>
                <w:sz w:val="18"/>
                <w:szCs w:val="18"/>
              </w:rPr>
              <w:t xml:space="preserve"> </w:t>
            </w:r>
          </w:p>
        </w:tc>
        <w:tc>
          <w:tcPr>
            <w:tcW w:w="1250" w:type="pct"/>
            <w:tcMar>
              <w:top w:w="70" w:type="dxa"/>
              <w:left w:w="110" w:type="dxa"/>
              <w:bottom w:w="70" w:type="dxa"/>
              <w:right w:w="110" w:type="dxa"/>
            </w:tcMar>
            <w:vAlign w:val="center"/>
          </w:tcPr>
          <w:p w14:paraId="0C54B325" w14:textId="77777777" w:rsidR="006D23C9" w:rsidRPr="002A285B" w:rsidRDefault="006D23C9">
            <w:pPr>
              <w:spacing w:after="0" w:line="240" w:lineRule="auto"/>
              <w:rPr>
                <w:rFonts w:cs="Arial"/>
                <w:sz w:val="18"/>
                <w:szCs w:val="18"/>
              </w:rPr>
            </w:pPr>
            <w:r w:rsidRPr="002A285B">
              <w:rPr>
                <w:rFonts w:cs="Arial"/>
                <w:sz w:val="18"/>
                <w:szCs w:val="18"/>
              </w:rPr>
              <w:t xml:space="preserve"> </w:t>
            </w:r>
          </w:p>
        </w:tc>
        <w:tc>
          <w:tcPr>
            <w:tcW w:w="1250" w:type="pct"/>
          </w:tcPr>
          <w:p w14:paraId="0FA436A3" w14:textId="77777777" w:rsidR="006D23C9" w:rsidRPr="002A285B" w:rsidRDefault="006D23C9">
            <w:pPr>
              <w:spacing w:after="0" w:line="240" w:lineRule="auto"/>
              <w:rPr>
                <w:rFonts w:cs="Arial"/>
                <w:sz w:val="18"/>
                <w:szCs w:val="18"/>
              </w:rPr>
            </w:pPr>
          </w:p>
        </w:tc>
        <w:tc>
          <w:tcPr>
            <w:tcW w:w="1249" w:type="pct"/>
          </w:tcPr>
          <w:p w14:paraId="538E5702" w14:textId="774AE79C" w:rsidR="006D23C9" w:rsidRPr="002A285B" w:rsidRDefault="006D23C9">
            <w:pPr>
              <w:spacing w:after="0" w:line="240" w:lineRule="auto"/>
              <w:rPr>
                <w:rFonts w:cs="Arial"/>
                <w:sz w:val="18"/>
                <w:szCs w:val="18"/>
              </w:rPr>
            </w:pPr>
          </w:p>
        </w:tc>
      </w:tr>
      <w:tr w:rsidR="006D23C9" w:rsidRPr="002A285B" w14:paraId="44E23D56" w14:textId="16ACCB29" w:rsidTr="006D23C9">
        <w:trPr>
          <w:trHeight w:val="402"/>
          <w:jc w:val="center"/>
        </w:trPr>
        <w:tc>
          <w:tcPr>
            <w:tcW w:w="1251" w:type="pct"/>
            <w:tcMar>
              <w:top w:w="70" w:type="dxa"/>
              <w:left w:w="110" w:type="dxa"/>
              <w:bottom w:w="70" w:type="dxa"/>
              <w:right w:w="110" w:type="dxa"/>
            </w:tcMar>
            <w:vAlign w:val="center"/>
          </w:tcPr>
          <w:p w14:paraId="69757C7F" w14:textId="77777777" w:rsidR="006D23C9" w:rsidRPr="002A285B" w:rsidRDefault="006D23C9">
            <w:pPr>
              <w:spacing w:after="0" w:line="240" w:lineRule="auto"/>
              <w:rPr>
                <w:rFonts w:cs="Arial"/>
                <w:sz w:val="18"/>
                <w:szCs w:val="18"/>
              </w:rPr>
            </w:pPr>
            <w:r w:rsidRPr="002A285B">
              <w:rPr>
                <w:rFonts w:cs="Arial"/>
                <w:sz w:val="18"/>
                <w:szCs w:val="18"/>
              </w:rPr>
              <w:t xml:space="preserve"> </w:t>
            </w:r>
          </w:p>
        </w:tc>
        <w:tc>
          <w:tcPr>
            <w:tcW w:w="1250" w:type="pct"/>
            <w:tcMar>
              <w:top w:w="70" w:type="dxa"/>
              <w:left w:w="110" w:type="dxa"/>
              <w:bottom w:w="70" w:type="dxa"/>
              <w:right w:w="110" w:type="dxa"/>
            </w:tcMar>
            <w:vAlign w:val="center"/>
          </w:tcPr>
          <w:p w14:paraId="5B361576" w14:textId="77777777" w:rsidR="006D23C9" w:rsidRPr="002A285B" w:rsidRDefault="006D23C9">
            <w:pPr>
              <w:spacing w:after="0" w:line="240" w:lineRule="auto"/>
              <w:rPr>
                <w:rFonts w:cs="Arial"/>
                <w:sz w:val="18"/>
                <w:szCs w:val="18"/>
              </w:rPr>
            </w:pPr>
            <w:r w:rsidRPr="002A285B">
              <w:rPr>
                <w:rFonts w:cs="Arial"/>
                <w:sz w:val="18"/>
                <w:szCs w:val="18"/>
              </w:rPr>
              <w:t xml:space="preserve"> </w:t>
            </w:r>
          </w:p>
        </w:tc>
        <w:tc>
          <w:tcPr>
            <w:tcW w:w="1250" w:type="pct"/>
          </w:tcPr>
          <w:p w14:paraId="46FFABAE" w14:textId="77777777" w:rsidR="006D23C9" w:rsidRPr="002A285B" w:rsidRDefault="006D23C9">
            <w:pPr>
              <w:spacing w:after="0" w:line="240" w:lineRule="auto"/>
              <w:rPr>
                <w:rFonts w:cs="Arial"/>
                <w:sz w:val="18"/>
                <w:szCs w:val="18"/>
              </w:rPr>
            </w:pPr>
          </w:p>
        </w:tc>
        <w:tc>
          <w:tcPr>
            <w:tcW w:w="1249" w:type="pct"/>
          </w:tcPr>
          <w:p w14:paraId="7DFA98CA" w14:textId="29D0B6C0" w:rsidR="006D23C9" w:rsidRPr="002A285B" w:rsidRDefault="006D23C9">
            <w:pPr>
              <w:spacing w:after="0" w:line="240" w:lineRule="auto"/>
              <w:rPr>
                <w:rFonts w:cs="Arial"/>
                <w:sz w:val="18"/>
                <w:szCs w:val="18"/>
              </w:rPr>
            </w:pPr>
          </w:p>
        </w:tc>
      </w:tr>
    </w:tbl>
    <w:p w14:paraId="3657F48B" w14:textId="77777777" w:rsidR="003313E5" w:rsidRPr="002A285B" w:rsidRDefault="003313E5">
      <w:pPr>
        <w:spacing w:after="80"/>
        <w:rPr>
          <w:rFonts w:cs="Arial"/>
          <w:sz w:val="18"/>
          <w:szCs w:val="18"/>
        </w:rPr>
      </w:pPr>
    </w:p>
    <w:tbl>
      <w:tblPr>
        <w:tblW w:w="10703"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5386"/>
        <w:gridCol w:w="5317"/>
      </w:tblGrid>
      <w:tr w:rsidR="003313E5" w:rsidRPr="002A285B" w14:paraId="2D7C9925" w14:textId="77777777" w:rsidTr="006D23C9">
        <w:trPr>
          <w:trHeight w:val="462"/>
          <w:jc w:val="center"/>
        </w:trPr>
        <w:tc>
          <w:tcPr>
            <w:tcW w:w="5386" w:type="dxa"/>
            <w:shd w:val="clear" w:color="auto" w:fill="E4EEDB"/>
            <w:tcMar>
              <w:top w:w="70" w:type="dxa"/>
              <w:left w:w="110" w:type="dxa"/>
              <w:bottom w:w="70" w:type="dxa"/>
              <w:right w:w="110" w:type="dxa"/>
            </w:tcMar>
            <w:vAlign w:val="center"/>
          </w:tcPr>
          <w:p w14:paraId="674D4C57" w14:textId="77777777" w:rsidR="003313E5" w:rsidRPr="002A285B" w:rsidRDefault="006C4F8D">
            <w:pPr>
              <w:spacing w:after="0" w:line="252" w:lineRule="auto"/>
              <w:rPr>
                <w:rFonts w:cs="Arial"/>
                <w:sz w:val="18"/>
                <w:szCs w:val="18"/>
              </w:rPr>
            </w:pPr>
            <w:r w:rsidRPr="002A285B">
              <w:rPr>
                <w:rFonts w:cs="Arial"/>
                <w:b/>
                <w:sz w:val="18"/>
                <w:szCs w:val="18"/>
              </w:rPr>
              <w:t>Ponudbena vrednost brez DDV</w:t>
            </w:r>
          </w:p>
        </w:tc>
        <w:tc>
          <w:tcPr>
            <w:tcW w:w="5317" w:type="dxa"/>
            <w:tcMar>
              <w:top w:w="70" w:type="dxa"/>
              <w:left w:w="110" w:type="dxa"/>
              <w:bottom w:w="70" w:type="dxa"/>
              <w:right w:w="110" w:type="dxa"/>
            </w:tcMar>
            <w:vAlign w:val="center"/>
          </w:tcPr>
          <w:p w14:paraId="1B768943" w14:textId="77777777" w:rsidR="003313E5" w:rsidRPr="002A285B" w:rsidRDefault="006C4F8D">
            <w:pPr>
              <w:spacing w:after="0" w:line="252" w:lineRule="auto"/>
              <w:rPr>
                <w:rFonts w:cs="Arial"/>
                <w:sz w:val="18"/>
                <w:szCs w:val="18"/>
              </w:rPr>
            </w:pPr>
            <w:r w:rsidRPr="002A285B">
              <w:rPr>
                <w:rFonts w:cs="Arial"/>
                <w:sz w:val="18"/>
                <w:szCs w:val="18"/>
              </w:rPr>
              <w:t>________________________ EUR</w:t>
            </w:r>
          </w:p>
        </w:tc>
      </w:tr>
      <w:tr w:rsidR="003313E5" w:rsidRPr="002A285B" w14:paraId="74E76E1B" w14:textId="77777777" w:rsidTr="006D23C9">
        <w:trPr>
          <w:trHeight w:val="368"/>
          <w:jc w:val="center"/>
        </w:trPr>
        <w:tc>
          <w:tcPr>
            <w:tcW w:w="5386" w:type="dxa"/>
            <w:shd w:val="clear" w:color="auto" w:fill="E4EEDB"/>
            <w:tcMar>
              <w:top w:w="70" w:type="dxa"/>
              <w:left w:w="110" w:type="dxa"/>
              <w:bottom w:w="70" w:type="dxa"/>
              <w:right w:w="110" w:type="dxa"/>
            </w:tcMar>
            <w:vAlign w:val="center"/>
          </w:tcPr>
          <w:p w14:paraId="200BF710" w14:textId="40A2C248" w:rsidR="003313E5" w:rsidRPr="002A285B" w:rsidRDefault="006D23C9">
            <w:pPr>
              <w:spacing w:after="0" w:line="252" w:lineRule="auto"/>
              <w:rPr>
                <w:rFonts w:cs="Arial"/>
                <w:sz w:val="18"/>
                <w:szCs w:val="18"/>
              </w:rPr>
            </w:pPr>
            <w:r w:rsidRPr="002A285B">
              <w:rPr>
                <w:rFonts w:cs="Arial"/>
                <w:b/>
                <w:sz w:val="18"/>
                <w:szCs w:val="18"/>
              </w:rPr>
              <w:t xml:space="preserve">22% </w:t>
            </w:r>
            <w:r w:rsidR="006C4F8D" w:rsidRPr="002A285B">
              <w:rPr>
                <w:rFonts w:cs="Arial"/>
                <w:b/>
                <w:sz w:val="18"/>
                <w:szCs w:val="18"/>
              </w:rPr>
              <w:t>DDV</w:t>
            </w:r>
          </w:p>
        </w:tc>
        <w:tc>
          <w:tcPr>
            <w:tcW w:w="5317" w:type="dxa"/>
            <w:tcMar>
              <w:top w:w="70" w:type="dxa"/>
              <w:left w:w="110" w:type="dxa"/>
              <w:bottom w:w="70" w:type="dxa"/>
              <w:right w:w="110" w:type="dxa"/>
            </w:tcMar>
            <w:vAlign w:val="center"/>
          </w:tcPr>
          <w:p w14:paraId="0611D365" w14:textId="77777777" w:rsidR="003313E5" w:rsidRPr="002A285B" w:rsidRDefault="006C4F8D">
            <w:pPr>
              <w:spacing w:after="0" w:line="252" w:lineRule="auto"/>
              <w:rPr>
                <w:rFonts w:cs="Arial"/>
                <w:sz w:val="18"/>
                <w:szCs w:val="18"/>
              </w:rPr>
            </w:pPr>
            <w:r w:rsidRPr="002A285B">
              <w:rPr>
                <w:rFonts w:cs="Arial"/>
                <w:sz w:val="18"/>
                <w:szCs w:val="18"/>
              </w:rPr>
              <w:t>________________________ EUR</w:t>
            </w:r>
          </w:p>
        </w:tc>
      </w:tr>
      <w:tr w:rsidR="003313E5" w:rsidRPr="002A285B" w14:paraId="10052CA2" w14:textId="77777777" w:rsidTr="006D23C9">
        <w:trPr>
          <w:trHeight w:val="415"/>
          <w:jc w:val="center"/>
        </w:trPr>
        <w:tc>
          <w:tcPr>
            <w:tcW w:w="5386" w:type="dxa"/>
            <w:shd w:val="clear" w:color="auto" w:fill="E4EEDB"/>
            <w:tcMar>
              <w:top w:w="70" w:type="dxa"/>
              <w:left w:w="110" w:type="dxa"/>
              <w:bottom w:w="70" w:type="dxa"/>
              <w:right w:w="110" w:type="dxa"/>
            </w:tcMar>
            <w:vAlign w:val="center"/>
          </w:tcPr>
          <w:p w14:paraId="6D77E649" w14:textId="3A569BC8" w:rsidR="003313E5" w:rsidRPr="002A285B" w:rsidRDefault="006C4F8D">
            <w:pPr>
              <w:spacing w:after="0" w:line="252" w:lineRule="auto"/>
              <w:rPr>
                <w:rFonts w:cs="Arial"/>
                <w:sz w:val="18"/>
                <w:szCs w:val="18"/>
              </w:rPr>
            </w:pPr>
            <w:r w:rsidRPr="002A285B">
              <w:rPr>
                <w:rFonts w:cs="Arial"/>
                <w:b/>
                <w:sz w:val="18"/>
                <w:szCs w:val="18"/>
              </w:rPr>
              <w:t>Skupna ponudbena vrednost z</w:t>
            </w:r>
            <w:r w:rsidR="006D23C9" w:rsidRPr="002A285B">
              <w:rPr>
                <w:rFonts w:cs="Arial"/>
                <w:b/>
                <w:sz w:val="18"/>
                <w:szCs w:val="18"/>
              </w:rPr>
              <w:t xml:space="preserve"> 22%</w:t>
            </w:r>
            <w:r w:rsidRPr="002A285B">
              <w:rPr>
                <w:rFonts w:cs="Arial"/>
                <w:b/>
                <w:sz w:val="18"/>
                <w:szCs w:val="18"/>
              </w:rPr>
              <w:t xml:space="preserve"> DDV</w:t>
            </w:r>
          </w:p>
        </w:tc>
        <w:tc>
          <w:tcPr>
            <w:tcW w:w="5317" w:type="dxa"/>
            <w:tcMar>
              <w:top w:w="70" w:type="dxa"/>
              <w:left w:w="110" w:type="dxa"/>
              <w:bottom w:w="70" w:type="dxa"/>
              <w:right w:w="110" w:type="dxa"/>
            </w:tcMar>
            <w:vAlign w:val="center"/>
          </w:tcPr>
          <w:p w14:paraId="2BCA6EB0" w14:textId="77777777" w:rsidR="003313E5" w:rsidRPr="002A285B" w:rsidRDefault="006C4F8D">
            <w:pPr>
              <w:spacing w:after="0" w:line="252" w:lineRule="auto"/>
              <w:rPr>
                <w:rFonts w:cs="Arial"/>
                <w:sz w:val="18"/>
                <w:szCs w:val="18"/>
              </w:rPr>
            </w:pPr>
            <w:r w:rsidRPr="002A285B">
              <w:rPr>
                <w:rFonts w:cs="Arial"/>
                <w:sz w:val="18"/>
                <w:szCs w:val="18"/>
              </w:rPr>
              <w:t>________________________ EUR</w:t>
            </w:r>
          </w:p>
        </w:tc>
      </w:tr>
      <w:tr w:rsidR="003313E5" w:rsidRPr="002A285B" w14:paraId="5E1A79F8" w14:textId="77777777" w:rsidTr="006D23C9">
        <w:trPr>
          <w:trHeight w:val="350"/>
          <w:jc w:val="center"/>
        </w:trPr>
        <w:tc>
          <w:tcPr>
            <w:tcW w:w="5386" w:type="dxa"/>
            <w:shd w:val="clear" w:color="auto" w:fill="E4EEDB"/>
            <w:tcMar>
              <w:top w:w="70" w:type="dxa"/>
              <w:left w:w="110" w:type="dxa"/>
              <w:bottom w:w="70" w:type="dxa"/>
              <w:right w:w="110" w:type="dxa"/>
            </w:tcMar>
            <w:vAlign w:val="center"/>
          </w:tcPr>
          <w:p w14:paraId="318DFC66" w14:textId="77777777" w:rsidR="003313E5" w:rsidRPr="002A285B" w:rsidRDefault="006C4F8D">
            <w:pPr>
              <w:spacing w:after="0" w:line="252" w:lineRule="auto"/>
              <w:rPr>
                <w:rFonts w:cs="Arial"/>
                <w:sz w:val="18"/>
                <w:szCs w:val="18"/>
              </w:rPr>
            </w:pPr>
            <w:r w:rsidRPr="002A285B">
              <w:rPr>
                <w:rFonts w:cs="Arial"/>
                <w:b/>
                <w:sz w:val="18"/>
                <w:szCs w:val="18"/>
              </w:rPr>
              <w:t>Veljavnost ponudbe</w:t>
            </w:r>
          </w:p>
        </w:tc>
        <w:tc>
          <w:tcPr>
            <w:tcW w:w="5317" w:type="dxa"/>
            <w:tcMar>
              <w:top w:w="70" w:type="dxa"/>
              <w:left w:w="110" w:type="dxa"/>
              <w:bottom w:w="70" w:type="dxa"/>
              <w:right w:w="110" w:type="dxa"/>
            </w:tcMar>
            <w:vAlign w:val="center"/>
          </w:tcPr>
          <w:p w14:paraId="2F189BB7" w14:textId="78EEB1EC" w:rsidR="003313E5" w:rsidRPr="002A285B" w:rsidRDefault="00EA1BAE">
            <w:pPr>
              <w:spacing w:after="0" w:line="252" w:lineRule="auto"/>
              <w:rPr>
                <w:rFonts w:cs="Arial"/>
                <w:sz w:val="18"/>
                <w:szCs w:val="18"/>
              </w:rPr>
            </w:pPr>
            <w:r w:rsidRPr="002A285B">
              <w:rPr>
                <w:rFonts w:cs="Arial"/>
                <w:sz w:val="18"/>
                <w:szCs w:val="18"/>
              </w:rPr>
              <w:t>90 dni od roka za oddajo ponudb</w:t>
            </w:r>
          </w:p>
        </w:tc>
      </w:tr>
    </w:tbl>
    <w:p w14:paraId="38C60BAA" w14:textId="77777777" w:rsidR="003313E5" w:rsidRPr="002A285B" w:rsidRDefault="003313E5">
      <w:pPr>
        <w:spacing w:after="120"/>
        <w:rPr>
          <w:rFonts w:cs="Arial"/>
        </w:rPr>
      </w:pPr>
    </w:p>
    <w:p w14:paraId="39A4A729" w14:textId="77777777" w:rsidR="006D23C9" w:rsidRPr="002A285B" w:rsidRDefault="006D23C9">
      <w:pPr>
        <w:spacing w:after="120"/>
        <w:rPr>
          <w:rFonts w:cs="Arial"/>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3313E5" w:rsidRPr="002A285B" w14:paraId="360922F6" w14:textId="77777777">
        <w:trPr>
          <w:jc w:val="center"/>
        </w:trPr>
        <w:tc>
          <w:tcPr>
            <w:tcW w:w="5244" w:type="dxa"/>
            <w:tcMar>
              <w:top w:w="70" w:type="dxa"/>
              <w:left w:w="110" w:type="dxa"/>
              <w:bottom w:w="70" w:type="dxa"/>
              <w:right w:w="110" w:type="dxa"/>
            </w:tcMar>
            <w:vAlign w:val="center"/>
          </w:tcPr>
          <w:p w14:paraId="20BA5A2B" w14:textId="77777777" w:rsidR="003313E5" w:rsidRPr="002A285B" w:rsidRDefault="006C4F8D">
            <w:pPr>
              <w:spacing w:after="0" w:line="252" w:lineRule="auto"/>
              <w:rPr>
                <w:rFonts w:cs="Arial"/>
              </w:rPr>
            </w:pPr>
            <w:r w:rsidRPr="002A285B">
              <w:rPr>
                <w:rFonts w:cs="Arial"/>
                <w:sz w:val="19"/>
              </w:rPr>
              <w:t>Kraj in datum: __________________________</w:t>
            </w:r>
          </w:p>
        </w:tc>
        <w:tc>
          <w:tcPr>
            <w:tcW w:w="5244" w:type="dxa"/>
            <w:tcMar>
              <w:top w:w="70" w:type="dxa"/>
              <w:left w:w="110" w:type="dxa"/>
              <w:bottom w:w="70" w:type="dxa"/>
              <w:right w:w="110" w:type="dxa"/>
            </w:tcMar>
            <w:vAlign w:val="center"/>
          </w:tcPr>
          <w:p w14:paraId="2821DC32" w14:textId="77777777" w:rsidR="003313E5" w:rsidRPr="002A285B" w:rsidRDefault="006C4F8D">
            <w:pPr>
              <w:spacing w:after="0" w:line="252" w:lineRule="auto"/>
              <w:rPr>
                <w:rFonts w:cs="Arial"/>
              </w:rPr>
            </w:pPr>
            <w:r w:rsidRPr="002A285B">
              <w:rPr>
                <w:rFonts w:cs="Arial"/>
                <w:sz w:val="19"/>
              </w:rPr>
              <w:t>Naziv ponudnika: ______________________________</w:t>
            </w:r>
          </w:p>
        </w:tc>
      </w:tr>
      <w:tr w:rsidR="003313E5" w:rsidRPr="002A285B" w14:paraId="0BD92E34" w14:textId="77777777">
        <w:trPr>
          <w:jc w:val="center"/>
        </w:trPr>
        <w:tc>
          <w:tcPr>
            <w:tcW w:w="5244" w:type="dxa"/>
            <w:tcMar>
              <w:top w:w="70" w:type="dxa"/>
              <w:left w:w="110" w:type="dxa"/>
              <w:bottom w:w="70" w:type="dxa"/>
              <w:right w:w="110" w:type="dxa"/>
            </w:tcMar>
            <w:vAlign w:val="center"/>
          </w:tcPr>
          <w:p w14:paraId="178F0512" w14:textId="77777777" w:rsidR="003313E5" w:rsidRPr="002A285B" w:rsidRDefault="006C4F8D">
            <w:pPr>
              <w:spacing w:after="0" w:line="252" w:lineRule="auto"/>
              <w:rPr>
                <w:rFonts w:cs="Arial"/>
              </w:rPr>
            </w:pPr>
            <w:r w:rsidRPr="002A285B">
              <w:rPr>
                <w:rFonts w:cs="Arial"/>
                <w:sz w:val="19"/>
              </w:rPr>
              <w:t>(žig)</w:t>
            </w:r>
          </w:p>
        </w:tc>
        <w:tc>
          <w:tcPr>
            <w:tcW w:w="5244" w:type="dxa"/>
            <w:tcMar>
              <w:top w:w="70" w:type="dxa"/>
              <w:left w:w="110" w:type="dxa"/>
              <w:bottom w:w="70" w:type="dxa"/>
              <w:right w:w="110" w:type="dxa"/>
            </w:tcMar>
            <w:vAlign w:val="center"/>
          </w:tcPr>
          <w:p w14:paraId="64C244E0" w14:textId="77777777" w:rsidR="003313E5" w:rsidRPr="002A285B" w:rsidRDefault="006C4F8D">
            <w:pPr>
              <w:spacing w:after="0" w:line="252" w:lineRule="auto"/>
              <w:rPr>
                <w:rFonts w:cs="Arial"/>
              </w:rPr>
            </w:pPr>
            <w:r w:rsidRPr="002A285B">
              <w:rPr>
                <w:rFonts w:cs="Arial"/>
                <w:sz w:val="19"/>
              </w:rPr>
              <w:t>________________________________________</w:t>
            </w:r>
          </w:p>
        </w:tc>
      </w:tr>
      <w:tr w:rsidR="003313E5" w:rsidRPr="002A285B" w14:paraId="13C1783B" w14:textId="77777777">
        <w:trPr>
          <w:jc w:val="center"/>
        </w:trPr>
        <w:tc>
          <w:tcPr>
            <w:tcW w:w="5244" w:type="dxa"/>
            <w:tcMar>
              <w:top w:w="70" w:type="dxa"/>
              <w:left w:w="110" w:type="dxa"/>
              <w:bottom w:w="70" w:type="dxa"/>
              <w:right w:w="110" w:type="dxa"/>
            </w:tcMar>
            <w:vAlign w:val="center"/>
          </w:tcPr>
          <w:p w14:paraId="25CE38CA" w14:textId="77777777" w:rsidR="003313E5" w:rsidRPr="002A285B" w:rsidRDefault="003313E5">
            <w:pPr>
              <w:spacing w:after="0" w:line="252" w:lineRule="auto"/>
              <w:rPr>
                <w:rFonts w:cs="Arial"/>
              </w:rPr>
            </w:pPr>
          </w:p>
        </w:tc>
        <w:tc>
          <w:tcPr>
            <w:tcW w:w="5244" w:type="dxa"/>
            <w:tcMar>
              <w:top w:w="70" w:type="dxa"/>
              <w:left w:w="110" w:type="dxa"/>
              <w:bottom w:w="70" w:type="dxa"/>
              <w:right w:w="110" w:type="dxa"/>
            </w:tcMar>
            <w:vAlign w:val="center"/>
          </w:tcPr>
          <w:p w14:paraId="73656430" w14:textId="77777777" w:rsidR="003313E5" w:rsidRPr="002A285B" w:rsidRDefault="006C4F8D">
            <w:pPr>
              <w:spacing w:after="0" w:line="252" w:lineRule="auto"/>
              <w:rPr>
                <w:rFonts w:cs="Arial"/>
              </w:rPr>
            </w:pPr>
            <w:r w:rsidRPr="002A285B">
              <w:rPr>
                <w:rFonts w:cs="Arial"/>
                <w:i/>
                <w:sz w:val="17"/>
              </w:rPr>
              <w:t>(ime in priimek ter podpis)</w:t>
            </w:r>
          </w:p>
        </w:tc>
      </w:tr>
    </w:tbl>
    <w:p w14:paraId="4B557BE8" w14:textId="21887036" w:rsidR="00D0546B" w:rsidRDefault="00D0546B" w:rsidP="00D0546B">
      <w:pPr>
        <w:pStyle w:val="Naslov1"/>
        <w:jc w:val="right"/>
        <w:rPr>
          <w:rFonts w:ascii="Arial" w:eastAsia="Arial" w:hAnsi="Arial" w:cs="Arial"/>
          <w:sz w:val="24"/>
          <w:szCs w:val="24"/>
        </w:rPr>
      </w:pPr>
      <w:r w:rsidRPr="002A285B">
        <w:rPr>
          <w:rFonts w:ascii="Arial" w:eastAsia="Arial" w:hAnsi="Arial" w:cs="Arial"/>
          <w:sz w:val="24"/>
          <w:szCs w:val="24"/>
        </w:rPr>
        <w:lastRenderedPageBreak/>
        <w:t xml:space="preserve">(OBR – </w:t>
      </w:r>
      <w:r>
        <w:rPr>
          <w:rFonts w:ascii="Arial" w:eastAsia="Arial" w:hAnsi="Arial" w:cs="Arial"/>
          <w:sz w:val="24"/>
          <w:szCs w:val="24"/>
        </w:rPr>
        <w:t>2</w:t>
      </w:r>
      <w:r w:rsidRPr="002A285B">
        <w:rPr>
          <w:rFonts w:ascii="Arial" w:eastAsia="Arial" w:hAnsi="Arial" w:cs="Arial"/>
          <w:sz w:val="24"/>
          <w:szCs w:val="24"/>
        </w:rPr>
        <w:t>)</w:t>
      </w:r>
    </w:p>
    <w:p w14:paraId="297F4C13" w14:textId="20D4F051" w:rsidR="00D0546B" w:rsidRPr="002A285B" w:rsidRDefault="00D0546B" w:rsidP="00D0546B">
      <w:pPr>
        <w:pStyle w:val="Naslov1"/>
        <w:jc w:val="left"/>
        <w:rPr>
          <w:rFonts w:ascii="Arial" w:hAnsi="Arial" w:cs="Arial"/>
          <w:sz w:val="24"/>
          <w:szCs w:val="24"/>
        </w:rPr>
      </w:pPr>
      <w:r w:rsidRPr="002A285B">
        <w:rPr>
          <w:rFonts w:ascii="Arial" w:eastAsia="Arial" w:hAnsi="Arial" w:cs="Arial"/>
          <w:sz w:val="24"/>
          <w:szCs w:val="24"/>
        </w:rPr>
        <w:t xml:space="preserve">OBRAZEC </w:t>
      </w:r>
      <w:r>
        <w:rPr>
          <w:rFonts w:ascii="Arial" w:eastAsia="Arial" w:hAnsi="Arial" w:cs="Arial"/>
          <w:sz w:val="24"/>
          <w:szCs w:val="24"/>
        </w:rPr>
        <w:t>2</w:t>
      </w:r>
      <w:r w:rsidRPr="002A285B">
        <w:rPr>
          <w:rFonts w:ascii="Arial" w:eastAsia="Arial" w:hAnsi="Arial" w:cs="Arial"/>
          <w:sz w:val="24"/>
          <w:szCs w:val="24"/>
        </w:rPr>
        <w:t xml:space="preserve">: </w:t>
      </w:r>
      <w:r>
        <w:rPr>
          <w:rFonts w:ascii="Arial" w:eastAsia="Arial" w:hAnsi="Arial" w:cs="Arial"/>
          <w:sz w:val="24"/>
          <w:szCs w:val="24"/>
        </w:rPr>
        <w:t>POOBLASTILO</w:t>
      </w:r>
      <w:r w:rsidRPr="002A285B">
        <w:rPr>
          <w:rFonts w:ascii="Arial" w:eastAsia="Arial" w:hAnsi="Arial" w:cs="Arial"/>
          <w:sz w:val="24"/>
          <w:szCs w:val="24"/>
        </w:rPr>
        <w:t xml:space="preserve"> </w:t>
      </w:r>
    </w:p>
    <w:p w14:paraId="2FFF319D" w14:textId="77777777" w:rsidR="00D0546B" w:rsidRPr="00D0546B" w:rsidRDefault="00D0546B" w:rsidP="00D0546B">
      <w:pPr>
        <w:spacing w:after="200"/>
        <w:rPr>
          <w:rFonts w:cs="Arial"/>
          <w:b/>
          <w:szCs w:val="20"/>
        </w:rPr>
      </w:pPr>
      <w:r w:rsidRPr="00D0546B">
        <w:rPr>
          <w:rFonts w:cs="Arial"/>
          <w:szCs w:val="20"/>
        </w:rPr>
        <w:t xml:space="preserve">Za javno naročilo: </w:t>
      </w:r>
      <w:r w:rsidRPr="00D0546B">
        <w:rPr>
          <w:rFonts w:cs="Arial"/>
          <w:b/>
          <w:szCs w:val="20"/>
        </w:rPr>
        <w:t>Rekonstrukcija dela javne poti JP 704991 Spodnje Partinje</w:t>
      </w:r>
    </w:p>
    <w:tbl>
      <w:tblPr>
        <w:tblW w:w="10488"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4405"/>
        <w:gridCol w:w="6083"/>
      </w:tblGrid>
      <w:tr w:rsidR="003313E5" w:rsidRPr="00D0546B" w14:paraId="05265296" w14:textId="77777777">
        <w:trPr>
          <w:cantSplit/>
          <w:trHeight w:val="454"/>
          <w:jc w:val="center"/>
        </w:trPr>
        <w:tc>
          <w:tcPr>
            <w:tcW w:w="4405" w:type="dxa"/>
            <w:tcMar>
              <w:top w:w="70" w:type="dxa"/>
              <w:left w:w="110" w:type="dxa"/>
              <w:bottom w:w="70" w:type="dxa"/>
              <w:right w:w="110" w:type="dxa"/>
            </w:tcMar>
            <w:vAlign w:val="center"/>
          </w:tcPr>
          <w:p w14:paraId="6220DCE9" w14:textId="77777777" w:rsidR="003313E5" w:rsidRPr="00D0546B" w:rsidRDefault="006C4F8D">
            <w:pPr>
              <w:spacing w:after="0" w:line="252" w:lineRule="auto"/>
              <w:rPr>
                <w:rFonts w:cs="Arial"/>
                <w:szCs w:val="20"/>
              </w:rPr>
            </w:pPr>
            <w:r w:rsidRPr="00D0546B">
              <w:rPr>
                <w:rFonts w:cs="Arial"/>
                <w:b/>
                <w:szCs w:val="20"/>
              </w:rPr>
              <w:t>Naziv ponudnika / podizvajalca</w:t>
            </w:r>
          </w:p>
        </w:tc>
        <w:tc>
          <w:tcPr>
            <w:tcW w:w="6083" w:type="dxa"/>
            <w:tcMar>
              <w:top w:w="70" w:type="dxa"/>
              <w:left w:w="110" w:type="dxa"/>
              <w:bottom w:w="70" w:type="dxa"/>
              <w:right w:w="110" w:type="dxa"/>
            </w:tcMar>
            <w:vAlign w:val="center"/>
          </w:tcPr>
          <w:p w14:paraId="21C7B2E2" w14:textId="77777777" w:rsidR="003313E5" w:rsidRPr="00D0546B" w:rsidRDefault="006C4F8D">
            <w:pPr>
              <w:spacing w:after="0" w:line="240" w:lineRule="auto"/>
              <w:rPr>
                <w:rFonts w:cs="Arial"/>
                <w:szCs w:val="20"/>
              </w:rPr>
            </w:pPr>
            <w:r w:rsidRPr="00D0546B">
              <w:rPr>
                <w:rFonts w:cs="Arial"/>
                <w:szCs w:val="20"/>
              </w:rPr>
              <w:t xml:space="preserve"> </w:t>
            </w:r>
          </w:p>
        </w:tc>
      </w:tr>
      <w:tr w:rsidR="003313E5" w:rsidRPr="00D0546B" w14:paraId="4DF833BD" w14:textId="77777777">
        <w:trPr>
          <w:cantSplit/>
          <w:trHeight w:val="454"/>
          <w:jc w:val="center"/>
        </w:trPr>
        <w:tc>
          <w:tcPr>
            <w:tcW w:w="4405" w:type="dxa"/>
            <w:tcMar>
              <w:top w:w="70" w:type="dxa"/>
              <w:left w:w="110" w:type="dxa"/>
              <w:bottom w:w="70" w:type="dxa"/>
              <w:right w:w="110" w:type="dxa"/>
            </w:tcMar>
            <w:vAlign w:val="center"/>
          </w:tcPr>
          <w:p w14:paraId="2A3AE6BC" w14:textId="77777777" w:rsidR="003313E5" w:rsidRPr="00D0546B" w:rsidRDefault="006C4F8D">
            <w:pPr>
              <w:spacing w:after="0" w:line="252" w:lineRule="auto"/>
              <w:rPr>
                <w:rFonts w:cs="Arial"/>
                <w:szCs w:val="20"/>
              </w:rPr>
            </w:pPr>
            <w:r w:rsidRPr="00D0546B">
              <w:rPr>
                <w:rFonts w:cs="Arial"/>
                <w:b/>
                <w:szCs w:val="20"/>
              </w:rPr>
              <w:t>Naslov</w:t>
            </w:r>
          </w:p>
        </w:tc>
        <w:tc>
          <w:tcPr>
            <w:tcW w:w="6083" w:type="dxa"/>
            <w:tcMar>
              <w:top w:w="70" w:type="dxa"/>
              <w:left w:w="110" w:type="dxa"/>
              <w:bottom w:w="70" w:type="dxa"/>
              <w:right w:w="110" w:type="dxa"/>
            </w:tcMar>
            <w:vAlign w:val="center"/>
          </w:tcPr>
          <w:p w14:paraId="30B29483" w14:textId="77777777" w:rsidR="003313E5" w:rsidRPr="00D0546B" w:rsidRDefault="006C4F8D">
            <w:pPr>
              <w:spacing w:after="0" w:line="240" w:lineRule="auto"/>
              <w:rPr>
                <w:rFonts w:cs="Arial"/>
                <w:szCs w:val="20"/>
              </w:rPr>
            </w:pPr>
            <w:r w:rsidRPr="00D0546B">
              <w:rPr>
                <w:rFonts w:cs="Arial"/>
                <w:szCs w:val="20"/>
              </w:rPr>
              <w:t xml:space="preserve"> </w:t>
            </w:r>
          </w:p>
        </w:tc>
      </w:tr>
    </w:tbl>
    <w:p w14:paraId="45E5C4CF" w14:textId="77777777" w:rsidR="003313E5" w:rsidRPr="00D0546B" w:rsidRDefault="003313E5" w:rsidP="00D0546B">
      <w:pPr>
        <w:spacing w:after="120"/>
        <w:rPr>
          <w:rFonts w:cs="Arial"/>
          <w:szCs w:val="20"/>
        </w:rPr>
      </w:pPr>
    </w:p>
    <w:p w14:paraId="1DCC1F6F" w14:textId="77777777" w:rsidR="00D0546B" w:rsidRDefault="006C4F8D" w:rsidP="00D0546B">
      <w:pPr>
        <w:spacing w:before="240" w:after="240"/>
        <w:rPr>
          <w:rFonts w:cs="Arial"/>
          <w:szCs w:val="20"/>
        </w:rPr>
      </w:pPr>
      <w:r w:rsidRPr="00D0546B">
        <w:rPr>
          <w:rFonts w:cs="Arial"/>
          <w:szCs w:val="20"/>
        </w:rPr>
        <w:t>Spodaj podpisani zakoniti zastopnik __________________________________________ (ime in priimek),</w:t>
      </w:r>
      <w:r w:rsidR="00D0546B">
        <w:rPr>
          <w:rFonts w:cs="Arial"/>
          <w:szCs w:val="20"/>
        </w:rPr>
        <w:t xml:space="preserve"> </w:t>
      </w:r>
      <w:r w:rsidRPr="00D0546B">
        <w:rPr>
          <w:rFonts w:cs="Arial"/>
          <w:szCs w:val="20"/>
        </w:rPr>
        <w:t>_________________________________________ (funkcija</w:t>
      </w:r>
      <w:r w:rsidR="00D0546B">
        <w:rPr>
          <w:rFonts w:cs="Arial"/>
          <w:szCs w:val="20"/>
        </w:rPr>
        <w:t xml:space="preserve"> zakonitega zastopnika</w:t>
      </w:r>
      <w:r w:rsidRPr="00D0546B">
        <w:rPr>
          <w:rFonts w:cs="Arial"/>
          <w:szCs w:val="20"/>
        </w:rPr>
        <w:t>),</w:t>
      </w:r>
    </w:p>
    <w:p w14:paraId="7CA2F7EF" w14:textId="7E727399" w:rsidR="00D0546B" w:rsidRDefault="006C4F8D" w:rsidP="00D0546B">
      <w:pPr>
        <w:spacing w:before="240" w:after="240"/>
        <w:rPr>
          <w:rFonts w:cs="Arial"/>
          <w:szCs w:val="20"/>
        </w:rPr>
      </w:pPr>
      <w:r w:rsidRPr="00D0546B">
        <w:rPr>
          <w:rFonts w:cs="Arial"/>
          <w:szCs w:val="20"/>
        </w:rPr>
        <w:t>pooblaščam __________________________________________ (ime in priimek pooblaščenca),</w:t>
      </w:r>
      <w:r w:rsidR="00D0546B">
        <w:rPr>
          <w:rFonts w:cs="Arial"/>
          <w:szCs w:val="20"/>
        </w:rPr>
        <w:t xml:space="preserve"> </w:t>
      </w:r>
      <w:r w:rsidRPr="00D0546B">
        <w:rPr>
          <w:rFonts w:cs="Arial"/>
          <w:szCs w:val="20"/>
        </w:rPr>
        <w:t>_________________________________________ (funkcija</w:t>
      </w:r>
      <w:r w:rsidR="00D0546B">
        <w:rPr>
          <w:rFonts w:cs="Arial"/>
          <w:szCs w:val="20"/>
        </w:rPr>
        <w:t xml:space="preserve"> pooblaščenca</w:t>
      </w:r>
      <w:r w:rsidRPr="00D0546B">
        <w:rPr>
          <w:rFonts w:cs="Arial"/>
          <w:szCs w:val="20"/>
        </w:rPr>
        <w:t>),</w:t>
      </w:r>
    </w:p>
    <w:p w14:paraId="3ABD891E" w14:textId="185E81B7" w:rsidR="003313E5" w:rsidRDefault="006C4F8D" w:rsidP="00D0546B">
      <w:pPr>
        <w:spacing w:before="240" w:after="240"/>
        <w:rPr>
          <w:rFonts w:cs="Arial"/>
          <w:szCs w:val="20"/>
        </w:rPr>
      </w:pPr>
      <w:r w:rsidRPr="00D0546B">
        <w:rPr>
          <w:rFonts w:cs="Arial"/>
          <w:szCs w:val="20"/>
        </w:rPr>
        <w:t>za pripravo, podpis in oddajo ponudbene dokumentacije za predmetno javno naročilo.</w:t>
      </w:r>
    </w:p>
    <w:p w14:paraId="53BA8AD5" w14:textId="77777777" w:rsidR="00D0546B" w:rsidRDefault="00D0546B">
      <w:pPr>
        <w:spacing w:after="160"/>
        <w:rPr>
          <w:rFonts w:cs="Arial"/>
          <w:szCs w:val="20"/>
        </w:rPr>
      </w:pPr>
    </w:p>
    <w:p w14:paraId="0D98625E" w14:textId="77777777" w:rsidR="00D0546B" w:rsidRPr="00D0546B" w:rsidRDefault="00D0546B">
      <w:pPr>
        <w:spacing w:after="160"/>
        <w:rPr>
          <w:rFonts w:cs="Arial"/>
          <w:szCs w:val="20"/>
        </w:rPr>
      </w:pPr>
    </w:p>
    <w:p w14:paraId="14421BF1" w14:textId="77777777" w:rsidR="003313E5" w:rsidRDefault="006C4F8D">
      <w:pPr>
        <w:spacing w:after="200" w:line="252" w:lineRule="auto"/>
        <w:rPr>
          <w:rFonts w:cs="Arial"/>
          <w:szCs w:val="20"/>
        </w:rPr>
      </w:pPr>
      <w:r w:rsidRPr="00D0546B">
        <w:rPr>
          <w:rFonts w:cs="Arial"/>
          <w:b/>
          <w:szCs w:val="20"/>
        </w:rPr>
        <w:t xml:space="preserve">Podpis pooblaščenca: </w:t>
      </w:r>
      <w:r w:rsidRPr="00D0546B">
        <w:rPr>
          <w:rFonts w:cs="Arial"/>
          <w:szCs w:val="20"/>
        </w:rPr>
        <w:t>____________________________________________</w:t>
      </w:r>
    </w:p>
    <w:p w14:paraId="61A1E3E6" w14:textId="77777777" w:rsidR="00D0546B" w:rsidRPr="00D0546B" w:rsidRDefault="00D0546B">
      <w:pPr>
        <w:spacing w:after="200" w:line="252" w:lineRule="auto"/>
        <w:rPr>
          <w:rFonts w:cs="Arial"/>
          <w:szCs w:val="20"/>
        </w:rPr>
      </w:pPr>
    </w:p>
    <w:p w14:paraId="4736B070" w14:textId="77777777" w:rsidR="003313E5" w:rsidRDefault="006C4F8D">
      <w:pPr>
        <w:pStyle w:val="FormNote"/>
        <w:spacing w:after="280" w:line="259" w:lineRule="auto"/>
        <w:rPr>
          <w:rFonts w:cs="Arial"/>
          <w:iCs/>
          <w:sz w:val="20"/>
          <w:szCs w:val="20"/>
          <w:lang w:val="sl-SI"/>
        </w:rPr>
      </w:pPr>
      <w:r w:rsidRPr="00D0546B">
        <w:rPr>
          <w:rFonts w:cs="Arial"/>
          <w:iCs/>
          <w:sz w:val="20"/>
          <w:szCs w:val="20"/>
          <w:lang w:val="sl-SI"/>
        </w:rPr>
        <w:t>Obdelava osebnih podatkov je potrebna zaradi izvedbe postopka oddaje javnega naročila skladno z veljavnimi predpisi o javnem naročanju in varstvu osebnih podatkov.</w:t>
      </w:r>
    </w:p>
    <w:p w14:paraId="3BBFBFC0" w14:textId="77777777" w:rsidR="00D0546B" w:rsidRPr="00D0546B" w:rsidRDefault="00D0546B">
      <w:pPr>
        <w:pStyle w:val="FormNote"/>
        <w:spacing w:after="280" w:line="259" w:lineRule="auto"/>
        <w:rPr>
          <w:rFonts w:cs="Arial"/>
          <w:iCs/>
          <w:sz w:val="20"/>
          <w:szCs w:val="20"/>
          <w:lang w:val="sl-SI"/>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3313E5" w:rsidRPr="00D0546B" w14:paraId="73517024" w14:textId="77777777">
        <w:trPr>
          <w:jc w:val="center"/>
        </w:trPr>
        <w:tc>
          <w:tcPr>
            <w:tcW w:w="5244" w:type="dxa"/>
            <w:tcMar>
              <w:top w:w="70" w:type="dxa"/>
              <w:left w:w="110" w:type="dxa"/>
              <w:bottom w:w="70" w:type="dxa"/>
              <w:right w:w="110" w:type="dxa"/>
            </w:tcMar>
            <w:vAlign w:val="center"/>
          </w:tcPr>
          <w:p w14:paraId="181B81E5" w14:textId="77777777" w:rsidR="003313E5" w:rsidRPr="00D0546B" w:rsidRDefault="006C4F8D">
            <w:pPr>
              <w:spacing w:after="0" w:line="252" w:lineRule="auto"/>
              <w:rPr>
                <w:rFonts w:cs="Arial"/>
                <w:szCs w:val="20"/>
              </w:rPr>
            </w:pPr>
            <w:r w:rsidRPr="00D0546B">
              <w:rPr>
                <w:rFonts w:cs="Arial"/>
                <w:szCs w:val="20"/>
              </w:rPr>
              <w:t>Kraj in datum: __________________________</w:t>
            </w:r>
          </w:p>
        </w:tc>
        <w:tc>
          <w:tcPr>
            <w:tcW w:w="5244" w:type="dxa"/>
            <w:tcMar>
              <w:top w:w="70" w:type="dxa"/>
              <w:left w:w="110" w:type="dxa"/>
              <w:bottom w:w="70" w:type="dxa"/>
              <w:right w:w="110" w:type="dxa"/>
            </w:tcMar>
            <w:vAlign w:val="center"/>
          </w:tcPr>
          <w:p w14:paraId="7252F36C" w14:textId="77777777" w:rsidR="003313E5" w:rsidRPr="00D0546B" w:rsidRDefault="006C4F8D">
            <w:pPr>
              <w:spacing w:after="0" w:line="252" w:lineRule="auto"/>
              <w:rPr>
                <w:rFonts w:cs="Arial"/>
                <w:szCs w:val="20"/>
              </w:rPr>
            </w:pPr>
            <w:r w:rsidRPr="00D0546B">
              <w:rPr>
                <w:rFonts w:cs="Arial"/>
                <w:szCs w:val="20"/>
              </w:rPr>
              <w:t>Ponudnik: ______________________________</w:t>
            </w:r>
          </w:p>
        </w:tc>
      </w:tr>
      <w:tr w:rsidR="003313E5" w:rsidRPr="00D0546B" w14:paraId="72DB0484" w14:textId="77777777">
        <w:trPr>
          <w:jc w:val="center"/>
        </w:trPr>
        <w:tc>
          <w:tcPr>
            <w:tcW w:w="5244" w:type="dxa"/>
            <w:tcMar>
              <w:top w:w="70" w:type="dxa"/>
              <w:left w:w="110" w:type="dxa"/>
              <w:bottom w:w="70" w:type="dxa"/>
              <w:right w:w="110" w:type="dxa"/>
            </w:tcMar>
            <w:vAlign w:val="center"/>
          </w:tcPr>
          <w:p w14:paraId="1648034D" w14:textId="77777777" w:rsidR="003313E5" w:rsidRPr="00D0546B" w:rsidRDefault="006C4F8D">
            <w:pPr>
              <w:spacing w:after="0" w:line="252" w:lineRule="auto"/>
              <w:rPr>
                <w:rFonts w:cs="Arial"/>
                <w:szCs w:val="20"/>
              </w:rPr>
            </w:pPr>
            <w:r w:rsidRPr="00D0546B">
              <w:rPr>
                <w:rFonts w:cs="Arial"/>
                <w:szCs w:val="20"/>
              </w:rPr>
              <w:t>(žig)</w:t>
            </w:r>
          </w:p>
        </w:tc>
        <w:tc>
          <w:tcPr>
            <w:tcW w:w="5244" w:type="dxa"/>
            <w:tcMar>
              <w:top w:w="70" w:type="dxa"/>
              <w:left w:w="110" w:type="dxa"/>
              <w:bottom w:w="70" w:type="dxa"/>
              <w:right w:w="110" w:type="dxa"/>
            </w:tcMar>
            <w:vAlign w:val="center"/>
          </w:tcPr>
          <w:p w14:paraId="63B35BF0" w14:textId="77777777" w:rsidR="003313E5" w:rsidRPr="00D0546B" w:rsidRDefault="006C4F8D">
            <w:pPr>
              <w:spacing w:after="0" w:line="252" w:lineRule="auto"/>
              <w:rPr>
                <w:rFonts w:cs="Arial"/>
                <w:szCs w:val="20"/>
              </w:rPr>
            </w:pPr>
            <w:r w:rsidRPr="00D0546B">
              <w:rPr>
                <w:rFonts w:cs="Arial"/>
                <w:szCs w:val="20"/>
              </w:rPr>
              <w:t>________________________________________</w:t>
            </w:r>
          </w:p>
        </w:tc>
      </w:tr>
      <w:tr w:rsidR="003313E5" w:rsidRPr="00D0546B" w14:paraId="536D865B" w14:textId="77777777">
        <w:trPr>
          <w:jc w:val="center"/>
        </w:trPr>
        <w:tc>
          <w:tcPr>
            <w:tcW w:w="5244" w:type="dxa"/>
            <w:tcMar>
              <w:top w:w="70" w:type="dxa"/>
              <w:left w:w="110" w:type="dxa"/>
              <w:bottom w:w="70" w:type="dxa"/>
              <w:right w:w="110" w:type="dxa"/>
            </w:tcMar>
            <w:vAlign w:val="center"/>
          </w:tcPr>
          <w:p w14:paraId="57491F3B" w14:textId="77777777" w:rsidR="003313E5" w:rsidRPr="00D0546B" w:rsidRDefault="003313E5">
            <w:pPr>
              <w:spacing w:after="0" w:line="252" w:lineRule="auto"/>
              <w:rPr>
                <w:rFonts w:cs="Arial"/>
                <w:szCs w:val="20"/>
              </w:rPr>
            </w:pPr>
          </w:p>
        </w:tc>
        <w:tc>
          <w:tcPr>
            <w:tcW w:w="5244" w:type="dxa"/>
            <w:tcMar>
              <w:top w:w="70" w:type="dxa"/>
              <w:left w:w="110" w:type="dxa"/>
              <w:bottom w:w="70" w:type="dxa"/>
              <w:right w:w="110" w:type="dxa"/>
            </w:tcMar>
            <w:vAlign w:val="center"/>
          </w:tcPr>
          <w:p w14:paraId="2B400E33" w14:textId="28862C1C" w:rsidR="003313E5" w:rsidRPr="00D0546B" w:rsidRDefault="006C4F8D">
            <w:pPr>
              <w:spacing w:after="0" w:line="252" w:lineRule="auto"/>
              <w:rPr>
                <w:rFonts w:cs="Arial"/>
                <w:szCs w:val="20"/>
              </w:rPr>
            </w:pPr>
            <w:r w:rsidRPr="00D0546B">
              <w:rPr>
                <w:rFonts w:cs="Arial"/>
                <w:i/>
                <w:szCs w:val="20"/>
              </w:rPr>
              <w:t>(ime in priimek ter podpis</w:t>
            </w:r>
            <w:r w:rsidR="00D0546B">
              <w:rPr>
                <w:rFonts w:cs="Arial"/>
                <w:i/>
                <w:szCs w:val="20"/>
              </w:rPr>
              <w:t xml:space="preserve"> zakonitega zastopnika</w:t>
            </w:r>
            <w:r w:rsidRPr="00D0546B">
              <w:rPr>
                <w:rFonts w:cs="Arial"/>
                <w:i/>
                <w:szCs w:val="20"/>
              </w:rPr>
              <w:t>)</w:t>
            </w:r>
          </w:p>
        </w:tc>
      </w:tr>
    </w:tbl>
    <w:p w14:paraId="2BC82401" w14:textId="0CBBAD1E" w:rsidR="00440F23" w:rsidRDefault="00440F23">
      <w:pPr>
        <w:spacing w:after="0"/>
        <w:rPr>
          <w:rFonts w:cs="Arial"/>
          <w:szCs w:val="20"/>
        </w:rPr>
      </w:pPr>
    </w:p>
    <w:p w14:paraId="16ED17E4" w14:textId="77777777" w:rsidR="00440F23" w:rsidRDefault="00440F23">
      <w:pPr>
        <w:spacing w:after="200" w:line="276" w:lineRule="auto"/>
        <w:rPr>
          <w:rFonts w:cs="Arial"/>
          <w:szCs w:val="20"/>
        </w:rPr>
      </w:pPr>
      <w:r>
        <w:rPr>
          <w:rFonts w:cs="Arial"/>
          <w:szCs w:val="20"/>
        </w:rPr>
        <w:br w:type="page"/>
      </w:r>
    </w:p>
    <w:p w14:paraId="047161A5" w14:textId="77777777" w:rsidR="003313E5" w:rsidRPr="00D0546B" w:rsidRDefault="003313E5">
      <w:pPr>
        <w:spacing w:after="0"/>
        <w:rPr>
          <w:rFonts w:cs="Arial"/>
          <w:szCs w:val="20"/>
        </w:rPr>
      </w:pPr>
    </w:p>
    <w:p w14:paraId="379F8B15" w14:textId="265AB6B2" w:rsidR="00440F23" w:rsidRDefault="00440F23" w:rsidP="00440F23">
      <w:pPr>
        <w:pStyle w:val="Naslov1"/>
        <w:jc w:val="right"/>
        <w:rPr>
          <w:rFonts w:ascii="Arial" w:eastAsia="Arial" w:hAnsi="Arial" w:cs="Arial"/>
          <w:sz w:val="24"/>
          <w:szCs w:val="24"/>
        </w:rPr>
      </w:pPr>
      <w:r w:rsidRPr="002A285B">
        <w:rPr>
          <w:rFonts w:ascii="Arial" w:eastAsia="Arial" w:hAnsi="Arial" w:cs="Arial"/>
          <w:sz w:val="24"/>
          <w:szCs w:val="24"/>
        </w:rPr>
        <w:t xml:space="preserve">(OBR – </w:t>
      </w:r>
      <w:r>
        <w:rPr>
          <w:rFonts w:ascii="Arial" w:eastAsia="Arial" w:hAnsi="Arial" w:cs="Arial"/>
          <w:sz w:val="24"/>
          <w:szCs w:val="24"/>
        </w:rPr>
        <w:t>3</w:t>
      </w:r>
      <w:r w:rsidRPr="002A285B">
        <w:rPr>
          <w:rFonts w:ascii="Arial" w:eastAsia="Arial" w:hAnsi="Arial" w:cs="Arial"/>
          <w:sz w:val="24"/>
          <w:szCs w:val="24"/>
        </w:rPr>
        <w:t>)</w:t>
      </w:r>
    </w:p>
    <w:p w14:paraId="7EA76F2E" w14:textId="5B385813" w:rsidR="00440F23" w:rsidRPr="002A285B" w:rsidRDefault="00440F23" w:rsidP="00440F23">
      <w:pPr>
        <w:pStyle w:val="Naslov1"/>
        <w:jc w:val="left"/>
        <w:rPr>
          <w:rFonts w:ascii="Arial" w:hAnsi="Arial" w:cs="Arial"/>
          <w:sz w:val="24"/>
          <w:szCs w:val="24"/>
        </w:rPr>
      </w:pPr>
      <w:r w:rsidRPr="002A285B">
        <w:rPr>
          <w:rFonts w:ascii="Arial" w:eastAsia="Arial" w:hAnsi="Arial" w:cs="Arial"/>
          <w:sz w:val="24"/>
          <w:szCs w:val="24"/>
        </w:rPr>
        <w:t xml:space="preserve">OBRAZEC </w:t>
      </w:r>
      <w:r>
        <w:rPr>
          <w:rFonts w:ascii="Arial" w:eastAsia="Arial" w:hAnsi="Arial" w:cs="Arial"/>
          <w:sz w:val="24"/>
          <w:szCs w:val="24"/>
        </w:rPr>
        <w:t>3</w:t>
      </w:r>
      <w:r w:rsidRPr="002A285B">
        <w:rPr>
          <w:rFonts w:ascii="Arial" w:eastAsia="Arial" w:hAnsi="Arial" w:cs="Arial"/>
          <w:sz w:val="24"/>
          <w:szCs w:val="24"/>
        </w:rPr>
        <w:t xml:space="preserve">: </w:t>
      </w:r>
      <w:r>
        <w:rPr>
          <w:rFonts w:ascii="Arial" w:eastAsia="Arial" w:hAnsi="Arial" w:cs="Arial"/>
          <w:sz w:val="24"/>
          <w:szCs w:val="24"/>
        </w:rPr>
        <w:t>REFERENCE IN KADER</w:t>
      </w:r>
      <w:r w:rsidRPr="002A285B">
        <w:rPr>
          <w:rFonts w:ascii="Arial" w:eastAsia="Arial" w:hAnsi="Arial" w:cs="Arial"/>
          <w:sz w:val="24"/>
          <w:szCs w:val="24"/>
        </w:rPr>
        <w:t xml:space="preserve"> </w:t>
      </w:r>
    </w:p>
    <w:p w14:paraId="78612DA5" w14:textId="77777777" w:rsidR="00440F23" w:rsidRPr="00DA5F5C" w:rsidRDefault="00440F23" w:rsidP="00440F23">
      <w:pPr>
        <w:spacing w:after="200"/>
        <w:rPr>
          <w:rFonts w:cs="Arial"/>
          <w:b/>
          <w:szCs w:val="20"/>
        </w:rPr>
      </w:pPr>
      <w:r w:rsidRPr="00DA5F5C">
        <w:rPr>
          <w:rFonts w:cs="Arial"/>
          <w:szCs w:val="20"/>
        </w:rPr>
        <w:t xml:space="preserve">Za javno naročilo: </w:t>
      </w:r>
      <w:r w:rsidRPr="00DA5F5C">
        <w:rPr>
          <w:rFonts w:cs="Arial"/>
          <w:b/>
          <w:szCs w:val="20"/>
        </w:rPr>
        <w:t>Rekonstrukcija dela javne poti JP 704991 Spodnje Partinje</w:t>
      </w:r>
    </w:p>
    <w:p w14:paraId="06BEEF71" w14:textId="7AEBA7D7" w:rsidR="003313E5" w:rsidRDefault="006C4F8D">
      <w:pPr>
        <w:pStyle w:val="FormNote"/>
        <w:spacing w:after="120" w:line="259" w:lineRule="auto"/>
        <w:rPr>
          <w:rFonts w:cs="Arial"/>
          <w:iCs/>
          <w:sz w:val="20"/>
          <w:szCs w:val="20"/>
          <w:lang w:val="sl-SI"/>
        </w:rPr>
      </w:pPr>
      <w:r w:rsidRPr="00DA5F5C">
        <w:rPr>
          <w:rFonts w:cs="Arial"/>
          <w:iCs/>
          <w:sz w:val="20"/>
          <w:szCs w:val="20"/>
          <w:lang w:val="sl-SI"/>
        </w:rPr>
        <w:t>Vpišite le podatke, s katerimi izkazujete izpolnjevanje pogojev.</w:t>
      </w:r>
    </w:p>
    <w:tbl>
      <w:tblPr>
        <w:tblW w:w="10488"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4536"/>
        <w:gridCol w:w="5952"/>
      </w:tblGrid>
      <w:tr w:rsidR="00DA5F5C" w:rsidRPr="00DA5F5C" w14:paraId="1DF74F16" w14:textId="77777777" w:rsidTr="00DA5F5C">
        <w:trPr>
          <w:trHeight w:val="425"/>
          <w:jc w:val="center"/>
        </w:trPr>
        <w:tc>
          <w:tcPr>
            <w:tcW w:w="10488" w:type="dxa"/>
            <w:gridSpan w:val="2"/>
            <w:shd w:val="clear" w:color="auto" w:fill="F2F2F2" w:themeFill="background1" w:themeFillShade="F2"/>
            <w:tcMar>
              <w:top w:w="70" w:type="dxa"/>
              <w:left w:w="110" w:type="dxa"/>
              <w:bottom w:w="70" w:type="dxa"/>
              <w:right w:w="110" w:type="dxa"/>
            </w:tcMar>
            <w:vAlign w:val="center"/>
          </w:tcPr>
          <w:p w14:paraId="665D223C" w14:textId="6582C12E" w:rsidR="00DA5F5C" w:rsidRPr="00DA5F5C" w:rsidRDefault="00E8661F">
            <w:pPr>
              <w:spacing w:after="0" w:line="240" w:lineRule="auto"/>
              <w:rPr>
                <w:rFonts w:cs="Arial"/>
                <w:szCs w:val="20"/>
              </w:rPr>
            </w:pPr>
            <w:r>
              <w:rPr>
                <w:rFonts w:cs="Arial"/>
                <w:b/>
                <w:szCs w:val="20"/>
              </w:rPr>
              <w:t>Pogoj Tehnična in strokovna sposobnost izpolnjujemo z naslednjimi referencami:</w:t>
            </w:r>
          </w:p>
        </w:tc>
      </w:tr>
      <w:tr w:rsidR="003313E5" w:rsidRPr="00DA5F5C" w14:paraId="68C8F987" w14:textId="77777777" w:rsidTr="00DA5F5C">
        <w:trPr>
          <w:trHeight w:val="425"/>
          <w:jc w:val="center"/>
        </w:trPr>
        <w:tc>
          <w:tcPr>
            <w:tcW w:w="4536" w:type="dxa"/>
            <w:shd w:val="clear" w:color="auto" w:fill="E4EEDB"/>
            <w:tcMar>
              <w:top w:w="70" w:type="dxa"/>
              <w:left w:w="110" w:type="dxa"/>
              <w:bottom w:w="70" w:type="dxa"/>
              <w:right w:w="110" w:type="dxa"/>
            </w:tcMar>
            <w:vAlign w:val="center"/>
          </w:tcPr>
          <w:p w14:paraId="226C9884" w14:textId="77777777" w:rsidR="003313E5" w:rsidRPr="00DA5F5C" w:rsidRDefault="006C4F8D">
            <w:pPr>
              <w:spacing w:after="0" w:line="252" w:lineRule="auto"/>
              <w:rPr>
                <w:rFonts w:cs="Arial"/>
                <w:szCs w:val="20"/>
              </w:rPr>
            </w:pPr>
            <w:r w:rsidRPr="00DA5F5C">
              <w:rPr>
                <w:rFonts w:cs="Arial"/>
                <w:b/>
                <w:szCs w:val="20"/>
              </w:rPr>
              <w:t>Naziv referenčnega projekta</w:t>
            </w:r>
          </w:p>
        </w:tc>
        <w:tc>
          <w:tcPr>
            <w:tcW w:w="5952" w:type="dxa"/>
            <w:tcMar>
              <w:top w:w="70" w:type="dxa"/>
              <w:left w:w="110" w:type="dxa"/>
              <w:bottom w:w="70" w:type="dxa"/>
              <w:right w:w="110" w:type="dxa"/>
            </w:tcMar>
            <w:vAlign w:val="center"/>
          </w:tcPr>
          <w:p w14:paraId="3B23D5AC"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0F8B8523" w14:textId="77777777" w:rsidTr="00DA5F5C">
        <w:trPr>
          <w:trHeight w:val="709"/>
          <w:jc w:val="center"/>
        </w:trPr>
        <w:tc>
          <w:tcPr>
            <w:tcW w:w="4536" w:type="dxa"/>
            <w:shd w:val="clear" w:color="auto" w:fill="E4EEDB"/>
            <w:tcMar>
              <w:top w:w="70" w:type="dxa"/>
              <w:left w:w="110" w:type="dxa"/>
              <w:bottom w:w="70" w:type="dxa"/>
              <w:right w:w="110" w:type="dxa"/>
            </w:tcMar>
            <w:vAlign w:val="center"/>
          </w:tcPr>
          <w:p w14:paraId="0119AC47" w14:textId="77777777" w:rsidR="003313E5" w:rsidRPr="00DA5F5C" w:rsidRDefault="006C4F8D">
            <w:pPr>
              <w:spacing w:after="0" w:line="252" w:lineRule="auto"/>
              <w:rPr>
                <w:rFonts w:cs="Arial"/>
                <w:szCs w:val="20"/>
              </w:rPr>
            </w:pPr>
            <w:r w:rsidRPr="00DA5F5C">
              <w:rPr>
                <w:rFonts w:cs="Arial"/>
                <w:b/>
                <w:szCs w:val="20"/>
              </w:rPr>
              <w:t>Kratek opis in obseg izvedenih del</w:t>
            </w:r>
          </w:p>
        </w:tc>
        <w:tc>
          <w:tcPr>
            <w:tcW w:w="5952" w:type="dxa"/>
            <w:tcMar>
              <w:top w:w="70" w:type="dxa"/>
              <w:left w:w="110" w:type="dxa"/>
              <w:bottom w:w="70" w:type="dxa"/>
              <w:right w:w="110" w:type="dxa"/>
            </w:tcMar>
            <w:vAlign w:val="center"/>
          </w:tcPr>
          <w:p w14:paraId="50F2D96A"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744DD2A2" w14:textId="77777777" w:rsidTr="00DA5F5C">
        <w:trPr>
          <w:trHeight w:val="709"/>
          <w:jc w:val="center"/>
        </w:trPr>
        <w:tc>
          <w:tcPr>
            <w:tcW w:w="4536" w:type="dxa"/>
            <w:shd w:val="clear" w:color="auto" w:fill="E4EEDB"/>
            <w:tcMar>
              <w:top w:w="70" w:type="dxa"/>
              <w:left w:w="110" w:type="dxa"/>
              <w:bottom w:w="70" w:type="dxa"/>
              <w:right w:w="110" w:type="dxa"/>
            </w:tcMar>
            <w:vAlign w:val="center"/>
          </w:tcPr>
          <w:p w14:paraId="767F558C" w14:textId="304A1DD9" w:rsidR="003313E5" w:rsidRPr="00DA5F5C" w:rsidRDefault="006C4F8D">
            <w:pPr>
              <w:spacing w:after="0" w:line="252" w:lineRule="auto"/>
              <w:rPr>
                <w:rFonts w:cs="Arial"/>
                <w:szCs w:val="20"/>
              </w:rPr>
            </w:pPr>
            <w:r w:rsidRPr="00DA5F5C">
              <w:rPr>
                <w:rFonts w:cs="Arial"/>
                <w:b/>
                <w:szCs w:val="20"/>
              </w:rPr>
              <w:t>Vrsta del</w:t>
            </w:r>
            <w:r w:rsidR="00DA5F5C">
              <w:rPr>
                <w:rFonts w:cs="Arial"/>
                <w:b/>
                <w:szCs w:val="20"/>
              </w:rPr>
              <w:t xml:space="preserve"> (novogradnja, rekonstrukcija, obnova ceste)</w:t>
            </w:r>
          </w:p>
        </w:tc>
        <w:tc>
          <w:tcPr>
            <w:tcW w:w="5952" w:type="dxa"/>
            <w:tcMar>
              <w:top w:w="70" w:type="dxa"/>
              <w:left w:w="110" w:type="dxa"/>
              <w:bottom w:w="70" w:type="dxa"/>
              <w:right w:w="110" w:type="dxa"/>
            </w:tcMar>
            <w:vAlign w:val="center"/>
          </w:tcPr>
          <w:p w14:paraId="0E01C0CB"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70033D63" w14:textId="77777777" w:rsidTr="00DA5F5C">
        <w:trPr>
          <w:trHeight w:val="425"/>
          <w:jc w:val="center"/>
        </w:trPr>
        <w:tc>
          <w:tcPr>
            <w:tcW w:w="4536" w:type="dxa"/>
            <w:shd w:val="clear" w:color="auto" w:fill="E4EEDB"/>
            <w:tcMar>
              <w:top w:w="70" w:type="dxa"/>
              <w:left w:w="110" w:type="dxa"/>
              <w:bottom w:w="70" w:type="dxa"/>
              <w:right w:w="110" w:type="dxa"/>
            </w:tcMar>
            <w:vAlign w:val="center"/>
          </w:tcPr>
          <w:p w14:paraId="6896751A" w14:textId="3D7DD9FB" w:rsidR="003313E5" w:rsidRPr="00DA5F5C" w:rsidRDefault="006C4F8D">
            <w:pPr>
              <w:spacing w:after="0" w:line="252" w:lineRule="auto"/>
              <w:rPr>
                <w:rFonts w:cs="Arial"/>
                <w:szCs w:val="20"/>
              </w:rPr>
            </w:pPr>
            <w:r w:rsidRPr="00DA5F5C">
              <w:rPr>
                <w:rFonts w:cs="Arial"/>
                <w:b/>
                <w:szCs w:val="20"/>
              </w:rPr>
              <w:t>Vrednost referenčnih del brez DDV</w:t>
            </w:r>
          </w:p>
        </w:tc>
        <w:tc>
          <w:tcPr>
            <w:tcW w:w="5952" w:type="dxa"/>
            <w:tcMar>
              <w:top w:w="70" w:type="dxa"/>
              <w:left w:w="110" w:type="dxa"/>
              <w:bottom w:w="70" w:type="dxa"/>
              <w:right w:w="110" w:type="dxa"/>
            </w:tcMar>
            <w:vAlign w:val="center"/>
          </w:tcPr>
          <w:p w14:paraId="6F176825"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559C6D41" w14:textId="77777777" w:rsidTr="00DA5F5C">
        <w:trPr>
          <w:trHeight w:val="425"/>
          <w:jc w:val="center"/>
        </w:trPr>
        <w:tc>
          <w:tcPr>
            <w:tcW w:w="4536" w:type="dxa"/>
            <w:shd w:val="clear" w:color="auto" w:fill="E4EEDB"/>
            <w:tcMar>
              <w:top w:w="70" w:type="dxa"/>
              <w:left w:w="110" w:type="dxa"/>
              <w:bottom w:w="70" w:type="dxa"/>
              <w:right w:w="110" w:type="dxa"/>
            </w:tcMar>
            <w:vAlign w:val="center"/>
          </w:tcPr>
          <w:p w14:paraId="4756F92C" w14:textId="73D9BE4E" w:rsidR="003313E5" w:rsidRPr="00DA5F5C" w:rsidRDefault="006C4F8D">
            <w:pPr>
              <w:spacing w:after="0" w:line="252" w:lineRule="auto"/>
              <w:rPr>
                <w:rFonts w:cs="Arial"/>
                <w:szCs w:val="20"/>
              </w:rPr>
            </w:pPr>
            <w:r w:rsidRPr="00DA5F5C">
              <w:rPr>
                <w:rFonts w:cs="Arial"/>
                <w:b/>
                <w:szCs w:val="20"/>
              </w:rPr>
              <w:t xml:space="preserve">Čas izvedbe (od </w:t>
            </w:r>
            <w:r w:rsidR="00DA5F5C">
              <w:rPr>
                <w:rFonts w:cs="Arial"/>
                <w:b/>
                <w:szCs w:val="20"/>
              </w:rPr>
              <w:t>mesec/leto –</w:t>
            </w:r>
            <w:r w:rsidRPr="00DA5F5C">
              <w:rPr>
                <w:rFonts w:cs="Arial"/>
                <w:b/>
                <w:szCs w:val="20"/>
              </w:rPr>
              <w:t xml:space="preserve"> do</w:t>
            </w:r>
            <w:r w:rsidR="00DA5F5C">
              <w:rPr>
                <w:rFonts w:cs="Arial"/>
                <w:b/>
                <w:szCs w:val="20"/>
              </w:rPr>
              <w:t xml:space="preserve"> mesec/leto</w:t>
            </w:r>
            <w:r w:rsidRPr="00DA5F5C">
              <w:rPr>
                <w:rFonts w:cs="Arial"/>
                <w:b/>
                <w:szCs w:val="20"/>
              </w:rPr>
              <w:t>)</w:t>
            </w:r>
          </w:p>
        </w:tc>
        <w:tc>
          <w:tcPr>
            <w:tcW w:w="5952" w:type="dxa"/>
            <w:tcMar>
              <w:top w:w="70" w:type="dxa"/>
              <w:left w:w="110" w:type="dxa"/>
              <w:bottom w:w="70" w:type="dxa"/>
              <w:right w:w="110" w:type="dxa"/>
            </w:tcMar>
            <w:vAlign w:val="center"/>
          </w:tcPr>
          <w:p w14:paraId="6EA1F0B6"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69BC8699" w14:textId="77777777" w:rsidTr="00DA5F5C">
        <w:trPr>
          <w:trHeight w:val="425"/>
          <w:jc w:val="center"/>
        </w:trPr>
        <w:tc>
          <w:tcPr>
            <w:tcW w:w="4536" w:type="dxa"/>
            <w:shd w:val="clear" w:color="auto" w:fill="E4EEDB"/>
            <w:tcMar>
              <w:top w:w="70" w:type="dxa"/>
              <w:left w:w="110" w:type="dxa"/>
              <w:bottom w:w="70" w:type="dxa"/>
              <w:right w:w="110" w:type="dxa"/>
            </w:tcMar>
            <w:vAlign w:val="center"/>
          </w:tcPr>
          <w:p w14:paraId="6D182942" w14:textId="77777777" w:rsidR="003313E5" w:rsidRPr="00DA5F5C" w:rsidRDefault="006C4F8D">
            <w:pPr>
              <w:spacing w:after="0" w:line="252" w:lineRule="auto"/>
              <w:rPr>
                <w:rFonts w:cs="Arial"/>
                <w:szCs w:val="20"/>
              </w:rPr>
            </w:pPr>
            <w:r w:rsidRPr="00DA5F5C">
              <w:rPr>
                <w:rFonts w:cs="Arial"/>
                <w:b/>
                <w:szCs w:val="20"/>
              </w:rPr>
              <w:t>Datum uspešnega zaključka / prevzema</w:t>
            </w:r>
          </w:p>
        </w:tc>
        <w:tc>
          <w:tcPr>
            <w:tcW w:w="5952" w:type="dxa"/>
            <w:tcMar>
              <w:top w:w="70" w:type="dxa"/>
              <w:left w:w="110" w:type="dxa"/>
              <w:bottom w:w="70" w:type="dxa"/>
              <w:right w:w="110" w:type="dxa"/>
            </w:tcMar>
            <w:vAlign w:val="center"/>
          </w:tcPr>
          <w:p w14:paraId="52F3B03A"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636D89C8" w14:textId="77777777" w:rsidTr="00DA5F5C">
        <w:trPr>
          <w:trHeight w:val="425"/>
          <w:jc w:val="center"/>
        </w:trPr>
        <w:tc>
          <w:tcPr>
            <w:tcW w:w="4536" w:type="dxa"/>
            <w:shd w:val="clear" w:color="auto" w:fill="E4EEDB"/>
            <w:tcMar>
              <w:top w:w="70" w:type="dxa"/>
              <w:left w:w="110" w:type="dxa"/>
              <w:bottom w:w="70" w:type="dxa"/>
              <w:right w:w="110" w:type="dxa"/>
            </w:tcMar>
            <w:vAlign w:val="center"/>
          </w:tcPr>
          <w:p w14:paraId="00847A25" w14:textId="77777777" w:rsidR="003313E5" w:rsidRPr="00DA5F5C" w:rsidRDefault="006C4F8D">
            <w:pPr>
              <w:spacing w:after="0" w:line="252" w:lineRule="auto"/>
              <w:rPr>
                <w:rFonts w:cs="Arial"/>
                <w:szCs w:val="20"/>
              </w:rPr>
            </w:pPr>
            <w:r w:rsidRPr="00DA5F5C">
              <w:rPr>
                <w:rFonts w:cs="Arial"/>
                <w:b/>
                <w:szCs w:val="20"/>
              </w:rPr>
              <w:t>Številka in datum pogodbe</w:t>
            </w:r>
          </w:p>
        </w:tc>
        <w:tc>
          <w:tcPr>
            <w:tcW w:w="5952" w:type="dxa"/>
            <w:tcMar>
              <w:top w:w="70" w:type="dxa"/>
              <w:left w:w="110" w:type="dxa"/>
              <w:bottom w:w="70" w:type="dxa"/>
              <w:right w:w="110" w:type="dxa"/>
            </w:tcMar>
            <w:vAlign w:val="center"/>
          </w:tcPr>
          <w:p w14:paraId="754E99C1"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01262443" w14:textId="77777777" w:rsidTr="00DA5F5C">
        <w:trPr>
          <w:trHeight w:val="425"/>
          <w:jc w:val="center"/>
        </w:trPr>
        <w:tc>
          <w:tcPr>
            <w:tcW w:w="4536" w:type="dxa"/>
            <w:shd w:val="clear" w:color="auto" w:fill="E4EEDB"/>
            <w:tcMar>
              <w:top w:w="70" w:type="dxa"/>
              <w:left w:w="110" w:type="dxa"/>
              <w:bottom w:w="70" w:type="dxa"/>
              <w:right w:w="110" w:type="dxa"/>
            </w:tcMar>
            <w:vAlign w:val="center"/>
          </w:tcPr>
          <w:p w14:paraId="7C4BAF05" w14:textId="77777777" w:rsidR="003313E5" w:rsidRPr="00DA5F5C" w:rsidRDefault="006C4F8D">
            <w:pPr>
              <w:spacing w:after="0" w:line="252" w:lineRule="auto"/>
              <w:rPr>
                <w:rFonts w:cs="Arial"/>
                <w:szCs w:val="20"/>
              </w:rPr>
            </w:pPr>
            <w:r w:rsidRPr="00DA5F5C">
              <w:rPr>
                <w:rFonts w:cs="Arial"/>
                <w:b/>
                <w:szCs w:val="20"/>
              </w:rPr>
              <w:t>Referenčni naročnik</w:t>
            </w:r>
          </w:p>
        </w:tc>
        <w:tc>
          <w:tcPr>
            <w:tcW w:w="5952" w:type="dxa"/>
            <w:tcMar>
              <w:top w:w="70" w:type="dxa"/>
              <w:left w:w="110" w:type="dxa"/>
              <w:bottom w:w="70" w:type="dxa"/>
              <w:right w:w="110" w:type="dxa"/>
            </w:tcMar>
            <w:vAlign w:val="center"/>
          </w:tcPr>
          <w:p w14:paraId="7E864C32" w14:textId="77777777" w:rsidR="003313E5" w:rsidRPr="00DA5F5C" w:rsidRDefault="006C4F8D">
            <w:pPr>
              <w:spacing w:after="0" w:line="240" w:lineRule="auto"/>
              <w:rPr>
                <w:rFonts w:cs="Arial"/>
                <w:szCs w:val="20"/>
              </w:rPr>
            </w:pPr>
            <w:r w:rsidRPr="00DA5F5C">
              <w:rPr>
                <w:rFonts w:cs="Arial"/>
                <w:szCs w:val="20"/>
              </w:rPr>
              <w:t xml:space="preserve"> </w:t>
            </w:r>
          </w:p>
        </w:tc>
      </w:tr>
      <w:tr w:rsidR="003313E5" w:rsidRPr="00DA5F5C" w14:paraId="659EFF97" w14:textId="77777777" w:rsidTr="00DA5F5C">
        <w:trPr>
          <w:trHeight w:val="425"/>
          <w:jc w:val="center"/>
        </w:trPr>
        <w:tc>
          <w:tcPr>
            <w:tcW w:w="4536" w:type="dxa"/>
            <w:shd w:val="clear" w:color="auto" w:fill="E4EEDB"/>
            <w:tcMar>
              <w:top w:w="70" w:type="dxa"/>
              <w:left w:w="110" w:type="dxa"/>
              <w:bottom w:w="70" w:type="dxa"/>
              <w:right w:w="110" w:type="dxa"/>
            </w:tcMar>
            <w:vAlign w:val="center"/>
          </w:tcPr>
          <w:p w14:paraId="2F49C8D3" w14:textId="77777777" w:rsidR="003313E5" w:rsidRPr="00DA5F5C" w:rsidRDefault="006C4F8D">
            <w:pPr>
              <w:spacing w:after="0" w:line="252" w:lineRule="auto"/>
              <w:rPr>
                <w:rFonts w:cs="Arial"/>
                <w:szCs w:val="20"/>
              </w:rPr>
            </w:pPr>
            <w:r w:rsidRPr="00DA5F5C">
              <w:rPr>
                <w:rFonts w:cs="Arial"/>
                <w:b/>
                <w:szCs w:val="20"/>
              </w:rPr>
              <w:t>Kontaktna oseba pri naročniku</w:t>
            </w:r>
          </w:p>
        </w:tc>
        <w:tc>
          <w:tcPr>
            <w:tcW w:w="5952" w:type="dxa"/>
            <w:tcMar>
              <w:top w:w="70" w:type="dxa"/>
              <w:left w:w="110" w:type="dxa"/>
              <w:bottom w:w="70" w:type="dxa"/>
              <w:right w:w="110" w:type="dxa"/>
            </w:tcMar>
            <w:vAlign w:val="center"/>
          </w:tcPr>
          <w:p w14:paraId="3CAA201E" w14:textId="77777777" w:rsidR="003313E5" w:rsidRPr="00DA5F5C" w:rsidRDefault="006C4F8D">
            <w:pPr>
              <w:spacing w:after="0" w:line="240" w:lineRule="auto"/>
              <w:rPr>
                <w:rFonts w:cs="Arial"/>
                <w:szCs w:val="20"/>
              </w:rPr>
            </w:pPr>
            <w:r w:rsidRPr="00DA5F5C">
              <w:rPr>
                <w:rFonts w:cs="Arial"/>
                <w:szCs w:val="20"/>
              </w:rPr>
              <w:t xml:space="preserve"> </w:t>
            </w:r>
          </w:p>
        </w:tc>
      </w:tr>
    </w:tbl>
    <w:p w14:paraId="685CC9E8" w14:textId="77777777" w:rsidR="00E8661F" w:rsidRDefault="00E8661F" w:rsidP="00E8661F">
      <w:pPr>
        <w:spacing w:after="60"/>
        <w:rPr>
          <w:rFonts w:cs="Arial"/>
          <w:szCs w:val="20"/>
        </w:rPr>
      </w:pPr>
    </w:p>
    <w:p w14:paraId="514823F0" w14:textId="7E56F0B2" w:rsidR="00E8661F" w:rsidRPr="00E8661F" w:rsidRDefault="00E8661F" w:rsidP="00E8661F">
      <w:pPr>
        <w:spacing w:after="60"/>
        <w:rPr>
          <w:rFonts w:cs="Arial"/>
          <w:szCs w:val="20"/>
        </w:rPr>
      </w:pPr>
      <w:r w:rsidRPr="00E8661F">
        <w:rPr>
          <w:rFonts w:cs="Arial"/>
          <w:szCs w:val="20"/>
        </w:rPr>
        <w:t xml:space="preserve">S podpisom obrazca soglašamo, da lahko naročnik preveri vse zgoraj navedene podatke pri naročnikih, investitorjih in v uradnih evidencah ter zahteva dodatna dokazila (na primer: pogodbo z investitorjem ali naročnikom, obračun, potrdilo o izplačilu ...) o izvedbi referenčnega dela. </w:t>
      </w:r>
    </w:p>
    <w:p w14:paraId="16D1289C" w14:textId="77777777" w:rsidR="003313E5" w:rsidRPr="00DA5F5C" w:rsidRDefault="003313E5">
      <w:pPr>
        <w:spacing w:after="60"/>
        <w:rPr>
          <w:rFonts w:cs="Arial"/>
          <w:szCs w:val="20"/>
        </w:rPr>
      </w:pPr>
    </w:p>
    <w:tbl>
      <w:tblPr>
        <w:tblW w:w="10417"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1857"/>
        <w:gridCol w:w="2014"/>
        <w:gridCol w:w="2010"/>
        <w:gridCol w:w="2268"/>
        <w:gridCol w:w="2268"/>
      </w:tblGrid>
      <w:tr w:rsidR="00B3735B" w:rsidRPr="00DA5F5C" w14:paraId="026ECD25" w14:textId="77777777" w:rsidTr="00B3735B">
        <w:trPr>
          <w:jc w:val="center"/>
        </w:trPr>
        <w:tc>
          <w:tcPr>
            <w:tcW w:w="1857" w:type="dxa"/>
            <w:shd w:val="clear" w:color="auto" w:fill="E4EEDB"/>
            <w:tcMar>
              <w:top w:w="70" w:type="dxa"/>
              <w:left w:w="110" w:type="dxa"/>
              <w:bottom w:w="70" w:type="dxa"/>
              <w:right w:w="110" w:type="dxa"/>
            </w:tcMar>
            <w:vAlign w:val="center"/>
          </w:tcPr>
          <w:p w14:paraId="710FAB81" w14:textId="77777777" w:rsidR="00B3735B" w:rsidRPr="00DA5F5C" w:rsidRDefault="00B3735B" w:rsidP="00B3735B">
            <w:pPr>
              <w:spacing w:after="0" w:line="252" w:lineRule="auto"/>
              <w:jc w:val="center"/>
              <w:rPr>
                <w:rFonts w:cs="Arial"/>
                <w:szCs w:val="20"/>
              </w:rPr>
            </w:pPr>
          </w:p>
        </w:tc>
        <w:tc>
          <w:tcPr>
            <w:tcW w:w="2014" w:type="dxa"/>
            <w:shd w:val="clear" w:color="auto" w:fill="E4EEDB"/>
            <w:tcMar>
              <w:top w:w="70" w:type="dxa"/>
              <w:left w:w="110" w:type="dxa"/>
              <w:bottom w:w="70" w:type="dxa"/>
              <w:right w:w="110" w:type="dxa"/>
            </w:tcMar>
            <w:vAlign w:val="center"/>
          </w:tcPr>
          <w:p w14:paraId="013374F8" w14:textId="77777777" w:rsidR="00B3735B" w:rsidRPr="00DA5F5C" w:rsidRDefault="00B3735B" w:rsidP="00B3735B">
            <w:pPr>
              <w:spacing w:after="0" w:line="252" w:lineRule="auto"/>
              <w:jc w:val="center"/>
              <w:rPr>
                <w:rFonts w:cs="Arial"/>
                <w:szCs w:val="20"/>
              </w:rPr>
            </w:pPr>
            <w:r w:rsidRPr="00DA5F5C">
              <w:rPr>
                <w:rFonts w:cs="Arial"/>
                <w:b/>
                <w:szCs w:val="20"/>
              </w:rPr>
              <w:t>Ime in priimek</w:t>
            </w:r>
          </w:p>
        </w:tc>
        <w:tc>
          <w:tcPr>
            <w:tcW w:w="2010" w:type="dxa"/>
            <w:shd w:val="clear" w:color="auto" w:fill="E4EEDB"/>
            <w:tcMar>
              <w:top w:w="70" w:type="dxa"/>
              <w:left w:w="110" w:type="dxa"/>
              <w:bottom w:w="70" w:type="dxa"/>
              <w:right w:w="110" w:type="dxa"/>
            </w:tcMar>
            <w:vAlign w:val="center"/>
          </w:tcPr>
          <w:p w14:paraId="2E1B005F" w14:textId="74E6C44A" w:rsidR="00B3735B" w:rsidRPr="00DA5F5C" w:rsidRDefault="00B3735B" w:rsidP="00B3735B">
            <w:pPr>
              <w:spacing w:after="0" w:line="252" w:lineRule="auto"/>
              <w:jc w:val="center"/>
              <w:rPr>
                <w:rFonts w:cs="Arial"/>
                <w:szCs w:val="20"/>
              </w:rPr>
            </w:pPr>
            <w:r>
              <w:rPr>
                <w:rFonts w:cs="Arial"/>
                <w:b/>
                <w:szCs w:val="20"/>
              </w:rPr>
              <w:t>Strokovna i</w:t>
            </w:r>
            <w:r w:rsidRPr="00DA5F5C">
              <w:rPr>
                <w:rFonts w:cs="Arial"/>
                <w:b/>
                <w:szCs w:val="20"/>
              </w:rPr>
              <w:t>zobrazba</w:t>
            </w:r>
          </w:p>
        </w:tc>
        <w:tc>
          <w:tcPr>
            <w:tcW w:w="2268" w:type="dxa"/>
            <w:shd w:val="clear" w:color="auto" w:fill="E4EEDB"/>
            <w:vAlign w:val="center"/>
          </w:tcPr>
          <w:p w14:paraId="5C5F48A0" w14:textId="61A518A9" w:rsidR="00B3735B" w:rsidRPr="00DA5F5C" w:rsidRDefault="00B3735B" w:rsidP="00B3735B">
            <w:pPr>
              <w:spacing w:after="0" w:line="252" w:lineRule="auto"/>
              <w:jc w:val="center"/>
              <w:rPr>
                <w:rFonts w:cs="Arial"/>
                <w:b/>
                <w:szCs w:val="20"/>
              </w:rPr>
            </w:pPr>
            <w:r w:rsidRPr="00DA5F5C">
              <w:rPr>
                <w:rFonts w:cs="Arial"/>
                <w:b/>
                <w:szCs w:val="20"/>
              </w:rPr>
              <w:t>Zaposlen pri / razpoložljivost</w:t>
            </w:r>
          </w:p>
        </w:tc>
        <w:tc>
          <w:tcPr>
            <w:tcW w:w="2268" w:type="dxa"/>
            <w:shd w:val="clear" w:color="auto" w:fill="E4EEDB"/>
            <w:tcMar>
              <w:top w:w="70" w:type="dxa"/>
              <w:left w:w="110" w:type="dxa"/>
              <w:bottom w:w="70" w:type="dxa"/>
              <w:right w:w="110" w:type="dxa"/>
            </w:tcMar>
            <w:vAlign w:val="center"/>
          </w:tcPr>
          <w:p w14:paraId="5CEA11C8" w14:textId="510DB34C" w:rsidR="00B3735B" w:rsidRPr="00DA5F5C" w:rsidRDefault="00B3735B" w:rsidP="00B3735B">
            <w:pPr>
              <w:spacing w:after="0" w:line="252" w:lineRule="auto"/>
              <w:jc w:val="center"/>
              <w:rPr>
                <w:rFonts w:cs="Arial"/>
                <w:szCs w:val="20"/>
              </w:rPr>
            </w:pPr>
            <w:r w:rsidRPr="00DA5F5C">
              <w:rPr>
                <w:rFonts w:cs="Arial"/>
                <w:b/>
                <w:szCs w:val="20"/>
              </w:rPr>
              <w:t xml:space="preserve">Identifikacijska št. </w:t>
            </w:r>
            <w:r>
              <w:rPr>
                <w:rFonts w:cs="Arial"/>
                <w:b/>
                <w:szCs w:val="20"/>
              </w:rPr>
              <w:t>IZS imenik</w:t>
            </w:r>
          </w:p>
        </w:tc>
      </w:tr>
      <w:tr w:rsidR="00B3735B" w:rsidRPr="00DA5F5C" w14:paraId="6F3C0723" w14:textId="77777777" w:rsidTr="00B3735B">
        <w:trPr>
          <w:trHeight w:val="907"/>
          <w:jc w:val="center"/>
        </w:trPr>
        <w:tc>
          <w:tcPr>
            <w:tcW w:w="1857" w:type="dxa"/>
            <w:shd w:val="clear" w:color="auto" w:fill="E4EEDB"/>
            <w:tcMar>
              <w:top w:w="70" w:type="dxa"/>
              <w:left w:w="110" w:type="dxa"/>
              <w:bottom w:w="70" w:type="dxa"/>
              <w:right w:w="110" w:type="dxa"/>
            </w:tcMar>
            <w:vAlign w:val="center"/>
          </w:tcPr>
          <w:p w14:paraId="6FC0BEBC" w14:textId="77777777" w:rsidR="00B3735B" w:rsidRPr="00DA5F5C" w:rsidRDefault="00B3735B" w:rsidP="00B3735B">
            <w:pPr>
              <w:spacing w:after="0" w:line="252" w:lineRule="auto"/>
              <w:rPr>
                <w:rFonts w:cs="Arial"/>
                <w:szCs w:val="20"/>
              </w:rPr>
            </w:pPr>
            <w:r w:rsidRPr="00DA5F5C">
              <w:rPr>
                <w:rFonts w:cs="Arial"/>
                <w:b/>
                <w:szCs w:val="20"/>
              </w:rPr>
              <w:t>Vodja gradnje</w:t>
            </w:r>
          </w:p>
        </w:tc>
        <w:tc>
          <w:tcPr>
            <w:tcW w:w="2014" w:type="dxa"/>
            <w:tcMar>
              <w:top w:w="70" w:type="dxa"/>
              <w:left w:w="110" w:type="dxa"/>
              <w:bottom w:w="70" w:type="dxa"/>
              <w:right w:w="110" w:type="dxa"/>
            </w:tcMar>
            <w:vAlign w:val="center"/>
          </w:tcPr>
          <w:p w14:paraId="50621847" w14:textId="77777777" w:rsidR="00B3735B" w:rsidRPr="00DA5F5C" w:rsidRDefault="00B3735B" w:rsidP="00B3735B">
            <w:pPr>
              <w:spacing w:after="0" w:line="240" w:lineRule="auto"/>
              <w:rPr>
                <w:rFonts w:cs="Arial"/>
                <w:szCs w:val="20"/>
              </w:rPr>
            </w:pPr>
            <w:r w:rsidRPr="00DA5F5C">
              <w:rPr>
                <w:rFonts w:cs="Arial"/>
                <w:szCs w:val="20"/>
              </w:rPr>
              <w:t xml:space="preserve"> </w:t>
            </w:r>
          </w:p>
          <w:p w14:paraId="5E4A2E70" w14:textId="77777777" w:rsidR="00B3735B" w:rsidRPr="00DA5F5C" w:rsidRDefault="00B3735B" w:rsidP="00B3735B">
            <w:pPr>
              <w:spacing w:after="0" w:line="240" w:lineRule="auto"/>
              <w:rPr>
                <w:rFonts w:cs="Arial"/>
                <w:szCs w:val="20"/>
              </w:rPr>
            </w:pPr>
            <w:r w:rsidRPr="00DA5F5C">
              <w:rPr>
                <w:rFonts w:cs="Arial"/>
                <w:szCs w:val="20"/>
              </w:rPr>
              <w:t xml:space="preserve"> </w:t>
            </w:r>
          </w:p>
        </w:tc>
        <w:tc>
          <w:tcPr>
            <w:tcW w:w="2010" w:type="dxa"/>
            <w:tcMar>
              <w:top w:w="70" w:type="dxa"/>
              <w:left w:w="110" w:type="dxa"/>
              <w:bottom w:w="70" w:type="dxa"/>
              <w:right w:w="110" w:type="dxa"/>
            </w:tcMar>
            <w:vAlign w:val="center"/>
          </w:tcPr>
          <w:p w14:paraId="5EE465F0" w14:textId="77777777" w:rsidR="00B3735B" w:rsidRPr="00DA5F5C" w:rsidRDefault="00B3735B" w:rsidP="00B3735B">
            <w:pPr>
              <w:spacing w:after="0" w:line="240" w:lineRule="auto"/>
              <w:rPr>
                <w:rFonts w:cs="Arial"/>
                <w:szCs w:val="20"/>
              </w:rPr>
            </w:pPr>
            <w:r w:rsidRPr="00DA5F5C">
              <w:rPr>
                <w:rFonts w:cs="Arial"/>
                <w:szCs w:val="20"/>
              </w:rPr>
              <w:t xml:space="preserve"> </w:t>
            </w:r>
          </w:p>
          <w:p w14:paraId="7B278D90" w14:textId="77777777" w:rsidR="00B3735B" w:rsidRPr="00DA5F5C" w:rsidRDefault="00B3735B" w:rsidP="00B3735B">
            <w:pPr>
              <w:spacing w:after="0" w:line="240" w:lineRule="auto"/>
              <w:rPr>
                <w:rFonts w:cs="Arial"/>
                <w:szCs w:val="20"/>
              </w:rPr>
            </w:pPr>
            <w:r w:rsidRPr="00DA5F5C">
              <w:rPr>
                <w:rFonts w:cs="Arial"/>
                <w:szCs w:val="20"/>
              </w:rPr>
              <w:t xml:space="preserve"> </w:t>
            </w:r>
          </w:p>
        </w:tc>
        <w:tc>
          <w:tcPr>
            <w:tcW w:w="2268" w:type="dxa"/>
            <w:vAlign w:val="center"/>
          </w:tcPr>
          <w:p w14:paraId="15B0024F" w14:textId="77777777" w:rsidR="00B3735B" w:rsidRPr="00DA5F5C" w:rsidRDefault="00B3735B" w:rsidP="00B3735B">
            <w:pPr>
              <w:spacing w:after="0" w:line="240" w:lineRule="auto"/>
              <w:rPr>
                <w:rFonts w:cs="Arial"/>
                <w:szCs w:val="20"/>
              </w:rPr>
            </w:pPr>
            <w:r w:rsidRPr="00DA5F5C">
              <w:rPr>
                <w:rFonts w:cs="Arial"/>
                <w:szCs w:val="20"/>
              </w:rPr>
              <w:t xml:space="preserve"> </w:t>
            </w:r>
          </w:p>
          <w:p w14:paraId="1C554E4B" w14:textId="77777777" w:rsidR="00B3735B" w:rsidRPr="00DA5F5C" w:rsidRDefault="00B3735B" w:rsidP="00B3735B">
            <w:pPr>
              <w:spacing w:after="0" w:line="240" w:lineRule="auto"/>
              <w:rPr>
                <w:rFonts w:cs="Arial"/>
                <w:szCs w:val="20"/>
              </w:rPr>
            </w:pPr>
            <w:r w:rsidRPr="00DA5F5C">
              <w:rPr>
                <w:rFonts w:cs="Arial"/>
                <w:szCs w:val="20"/>
              </w:rPr>
              <w:t xml:space="preserve"> </w:t>
            </w:r>
          </w:p>
          <w:p w14:paraId="0FA95290" w14:textId="77777777" w:rsidR="00B3735B" w:rsidRPr="00DA5F5C" w:rsidRDefault="00B3735B" w:rsidP="00B3735B">
            <w:pPr>
              <w:spacing w:after="0" w:line="240" w:lineRule="auto"/>
              <w:rPr>
                <w:rFonts w:cs="Arial"/>
                <w:szCs w:val="20"/>
              </w:rPr>
            </w:pPr>
            <w:r w:rsidRPr="00DA5F5C">
              <w:rPr>
                <w:rFonts w:cs="Arial"/>
                <w:szCs w:val="20"/>
              </w:rPr>
              <w:t xml:space="preserve"> </w:t>
            </w:r>
          </w:p>
          <w:p w14:paraId="09DB565E" w14:textId="6DD12471" w:rsidR="00B3735B" w:rsidRPr="00DA5F5C" w:rsidRDefault="00B3735B" w:rsidP="00B3735B">
            <w:pPr>
              <w:spacing w:after="0" w:line="240" w:lineRule="auto"/>
              <w:rPr>
                <w:rFonts w:cs="Arial"/>
                <w:szCs w:val="20"/>
              </w:rPr>
            </w:pPr>
            <w:r w:rsidRPr="00DA5F5C">
              <w:rPr>
                <w:rFonts w:cs="Arial"/>
                <w:szCs w:val="20"/>
              </w:rPr>
              <w:t xml:space="preserve"> </w:t>
            </w:r>
          </w:p>
        </w:tc>
        <w:tc>
          <w:tcPr>
            <w:tcW w:w="2268" w:type="dxa"/>
            <w:tcMar>
              <w:top w:w="70" w:type="dxa"/>
              <w:left w:w="110" w:type="dxa"/>
              <w:bottom w:w="70" w:type="dxa"/>
              <w:right w:w="110" w:type="dxa"/>
            </w:tcMar>
            <w:vAlign w:val="center"/>
          </w:tcPr>
          <w:p w14:paraId="376EC44D" w14:textId="59056B68" w:rsidR="00B3735B" w:rsidRPr="00DA5F5C" w:rsidRDefault="00B3735B" w:rsidP="00B3735B">
            <w:pPr>
              <w:spacing w:after="0" w:line="240" w:lineRule="auto"/>
              <w:rPr>
                <w:rFonts w:cs="Arial"/>
                <w:szCs w:val="20"/>
              </w:rPr>
            </w:pPr>
            <w:r w:rsidRPr="00DA5F5C">
              <w:rPr>
                <w:rFonts w:cs="Arial"/>
                <w:szCs w:val="20"/>
              </w:rPr>
              <w:t xml:space="preserve"> </w:t>
            </w:r>
          </w:p>
          <w:p w14:paraId="2F6D8289" w14:textId="77777777" w:rsidR="00B3735B" w:rsidRPr="00DA5F5C" w:rsidRDefault="00B3735B" w:rsidP="00B3735B">
            <w:pPr>
              <w:spacing w:after="0" w:line="240" w:lineRule="auto"/>
              <w:rPr>
                <w:rFonts w:cs="Arial"/>
                <w:szCs w:val="20"/>
              </w:rPr>
            </w:pPr>
            <w:r w:rsidRPr="00DA5F5C">
              <w:rPr>
                <w:rFonts w:cs="Arial"/>
                <w:szCs w:val="20"/>
              </w:rPr>
              <w:t xml:space="preserve"> </w:t>
            </w:r>
          </w:p>
        </w:tc>
      </w:tr>
    </w:tbl>
    <w:p w14:paraId="6CEAAFD7" w14:textId="77777777" w:rsidR="003313E5" w:rsidRPr="00DA5F5C" w:rsidRDefault="003313E5">
      <w:pPr>
        <w:spacing w:after="120"/>
        <w:rPr>
          <w:rFonts w:cs="Arial"/>
          <w:szCs w:val="20"/>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3313E5" w:rsidRPr="00DA5F5C" w14:paraId="47C00864" w14:textId="77777777">
        <w:trPr>
          <w:jc w:val="center"/>
        </w:trPr>
        <w:tc>
          <w:tcPr>
            <w:tcW w:w="5244" w:type="dxa"/>
            <w:tcMar>
              <w:top w:w="70" w:type="dxa"/>
              <w:left w:w="110" w:type="dxa"/>
              <w:bottom w:w="70" w:type="dxa"/>
              <w:right w:w="110" w:type="dxa"/>
            </w:tcMar>
            <w:vAlign w:val="center"/>
          </w:tcPr>
          <w:p w14:paraId="0268BB21" w14:textId="77777777" w:rsidR="003313E5" w:rsidRPr="00DA5F5C" w:rsidRDefault="006C4F8D">
            <w:pPr>
              <w:spacing w:after="0" w:line="252" w:lineRule="auto"/>
              <w:rPr>
                <w:rFonts w:cs="Arial"/>
                <w:szCs w:val="20"/>
              </w:rPr>
            </w:pPr>
            <w:r w:rsidRPr="00DA5F5C">
              <w:rPr>
                <w:rFonts w:cs="Arial"/>
                <w:szCs w:val="20"/>
              </w:rPr>
              <w:t>Kraj in datum: __________________________</w:t>
            </w:r>
          </w:p>
        </w:tc>
        <w:tc>
          <w:tcPr>
            <w:tcW w:w="5244" w:type="dxa"/>
            <w:tcMar>
              <w:top w:w="70" w:type="dxa"/>
              <w:left w:w="110" w:type="dxa"/>
              <w:bottom w:w="70" w:type="dxa"/>
              <w:right w:w="110" w:type="dxa"/>
            </w:tcMar>
            <w:vAlign w:val="center"/>
          </w:tcPr>
          <w:p w14:paraId="06DF8362" w14:textId="77777777" w:rsidR="003313E5" w:rsidRPr="00DA5F5C" w:rsidRDefault="006C4F8D">
            <w:pPr>
              <w:spacing w:after="0" w:line="252" w:lineRule="auto"/>
              <w:rPr>
                <w:rFonts w:cs="Arial"/>
                <w:szCs w:val="20"/>
              </w:rPr>
            </w:pPr>
            <w:r w:rsidRPr="00DA5F5C">
              <w:rPr>
                <w:rFonts w:cs="Arial"/>
                <w:szCs w:val="20"/>
              </w:rPr>
              <w:t>Ponudnik: ______________________________</w:t>
            </w:r>
          </w:p>
        </w:tc>
      </w:tr>
      <w:tr w:rsidR="003313E5" w:rsidRPr="00DA5F5C" w14:paraId="6D5FAFF6" w14:textId="77777777">
        <w:trPr>
          <w:jc w:val="center"/>
        </w:trPr>
        <w:tc>
          <w:tcPr>
            <w:tcW w:w="5244" w:type="dxa"/>
            <w:tcMar>
              <w:top w:w="70" w:type="dxa"/>
              <w:left w:w="110" w:type="dxa"/>
              <w:bottom w:w="70" w:type="dxa"/>
              <w:right w:w="110" w:type="dxa"/>
            </w:tcMar>
            <w:vAlign w:val="center"/>
          </w:tcPr>
          <w:p w14:paraId="2D0EC13B" w14:textId="77777777" w:rsidR="003313E5" w:rsidRPr="00DA5F5C" w:rsidRDefault="006C4F8D">
            <w:pPr>
              <w:spacing w:after="0" w:line="252" w:lineRule="auto"/>
              <w:rPr>
                <w:rFonts w:cs="Arial"/>
                <w:szCs w:val="20"/>
              </w:rPr>
            </w:pPr>
            <w:r w:rsidRPr="00DA5F5C">
              <w:rPr>
                <w:rFonts w:cs="Arial"/>
                <w:szCs w:val="20"/>
              </w:rPr>
              <w:t>(žig)</w:t>
            </w:r>
          </w:p>
        </w:tc>
        <w:tc>
          <w:tcPr>
            <w:tcW w:w="5244" w:type="dxa"/>
            <w:tcMar>
              <w:top w:w="70" w:type="dxa"/>
              <w:left w:w="110" w:type="dxa"/>
              <w:bottom w:w="70" w:type="dxa"/>
              <w:right w:w="110" w:type="dxa"/>
            </w:tcMar>
            <w:vAlign w:val="center"/>
          </w:tcPr>
          <w:p w14:paraId="2A17C7FB" w14:textId="77777777" w:rsidR="003313E5" w:rsidRPr="00DA5F5C" w:rsidRDefault="006C4F8D">
            <w:pPr>
              <w:spacing w:after="0" w:line="252" w:lineRule="auto"/>
              <w:rPr>
                <w:rFonts w:cs="Arial"/>
                <w:szCs w:val="20"/>
              </w:rPr>
            </w:pPr>
            <w:r w:rsidRPr="00DA5F5C">
              <w:rPr>
                <w:rFonts w:cs="Arial"/>
                <w:szCs w:val="20"/>
              </w:rPr>
              <w:t>________________________________________</w:t>
            </w:r>
          </w:p>
        </w:tc>
      </w:tr>
      <w:tr w:rsidR="003313E5" w:rsidRPr="00DA5F5C" w14:paraId="60BE14B8" w14:textId="77777777">
        <w:trPr>
          <w:jc w:val="center"/>
        </w:trPr>
        <w:tc>
          <w:tcPr>
            <w:tcW w:w="5244" w:type="dxa"/>
            <w:tcMar>
              <w:top w:w="70" w:type="dxa"/>
              <w:left w:w="110" w:type="dxa"/>
              <w:bottom w:w="70" w:type="dxa"/>
              <w:right w:w="110" w:type="dxa"/>
            </w:tcMar>
            <w:vAlign w:val="center"/>
          </w:tcPr>
          <w:p w14:paraId="0AEE7106" w14:textId="77777777" w:rsidR="003313E5" w:rsidRPr="00DA5F5C" w:rsidRDefault="003313E5">
            <w:pPr>
              <w:spacing w:after="0" w:line="252" w:lineRule="auto"/>
              <w:rPr>
                <w:rFonts w:cs="Arial"/>
                <w:szCs w:val="20"/>
              </w:rPr>
            </w:pPr>
          </w:p>
        </w:tc>
        <w:tc>
          <w:tcPr>
            <w:tcW w:w="5244" w:type="dxa"/>
            <w:tcMar>
              <w:top w:w="70" w:type="dxa"/>
              <w:left w:w="110" w:type="dxa"/>
              <w:bottom w:w="70" w:type="dxa"/>
              <w:right w:w="110" w:type="dxa"/>
            </w:tcMar>
            <w:vAlign w:val="center"/>
          </w:tcPr>
          <w:p w14:paraId="7872A202" w14:textId="77777777" w:rsidR="003313E5" w:rsidRPr="00DA5F5C" w:rsidRDefault="006C4F8D">
            <w:pPr>
              <w:spacing w:after="0" w:line="252" w:lineRule="auto"/>
              <w:rPr>
                <w:rFonts w:cs="Arial"/>
                <w:szCs w:val="20"/>
              </w:rPr>
            </w:pPr>
            <w:r w:rsidRPr="00DA5F5C">
              <w:rPr>
                <w:rFonts w:cs="Arial"/>
                <w:i/>
                <w:szCs w:val="20"/>
              </w:rPr>
              <w:t>(ime in priimek ter podpis)</w:t>
            </w:r>
          </w:p>
        </w:tc>
      </w:tr>
    </w:tbl>
    <w:p w14:paraId="772DC98E" w14:textId="6169809C" w:rsidR="00CD5116" w:rsidRDefault="00CD5116">
      <w:pPr>
        <w:spacing w:after="0"/>
        <w:rPr>
          <w:rFonts w:cs="Arial"/>
          <w:szCs w:val="20"/>
        </w:rPr>
      </w:pPr>
    </w:p>
    <w:p w14:paraId="2777CEAB" w14:textId="77777777" w:rsidR="00CD5116" w:rsidRDefault="00CD5116">
      <w:pPr>
        <w:spacing w:after="200" w:line="276" w:lineRule="auto"/>
        <w:rPr>
          <w:rFonts w:cs="Arial"/>
          <w:szCs w:val="20"/>
        </w:rPr>
      </w:pPr>
      <w:r>
        <w:rPr>
          <w:rFonts w:cs="Arial"/>
          <w:szCs w:val="20"/>
        </w:rPr>
        <w:br w:type="page"/>
      </w:r>
    </w:p>
    <w:p w14:paraId="30B66C67" w14:textId="77777777" w:rsidR="003313E5" w:rsidRDefault="003313E5">
      <w:pPr>
        <w:spacing w:after="0"/>
        <w:rPr>
          <w:rFonts w:cs="Arial"/>
          <w:szCs w:val="20"/>
        </w:rPr>
      </w:pPr>
    </w:p>
    <w:p w14:paraId="6E41426D" w14:textId="07C283B3" w:rsidR="00CD5116" w:rsidRDefault="00CD5116" w:rsidP="00CD5116">
      <w:pPr>
        <w:pStyle w:val="Naslov1"/>
        <w:jc w:val="right"/>
        <w:rPr>
          <w:rFonts w:ascii="Arial" w:eastAsia="Arial" w:hAnsi="Arial" w:cs="Arial"/>
          <w:sz w:val="24"/>
          <w:szCs w:val="24"/>
        </w:rPr>
      </w:pPr>
      <w:r w:rsidRPr="002A285B">
        <w:rPr>
          <w:rFonts w:ascii="Arial" w:eastAsia="Arial" w:hAnsi="Arial" w:cs="Arial"/>
          <w:sz w:val="24"/>
          <w:szCs w:val="24"/>
        </w:rPr>
        <w:t xml:space="preserve">(OBR – </w:t>
      </w:r>
      <w:r>
        <w:rPr>
          <w:rFonts w:ascii="Arial" w:eastAsia="Arial" w:hAnsi="Arial" w:cs="Arial"/>
          <w:sz w:val="24"/>
          <w:szCs w:val="24"/>
        </w:rPr>
        <w:t>4</w:t>
      </w:r>
      <w:r w:rsidRPr="002A285B">
        <w:rPr>
          <w:rFonts w:ascii="Arial" w:eastAsia="Arial" w:hAnsi="Arial" w:cs="Arial"/>
          <w:sz w:val="24"/>
          <w:szCs w:val="24"/>
        </w:rPr>
        <w:t>)</w:t>
      </w:r>
    </w:p>
    <w:p w14:paraId="589E4083" w14:textId="70E8704D" w:rsidR="00CD5116" w:rsidRPr="002A285B" w:rsidRDefault="00CD5116" w:rsidP="00CD5116">
      <w:pPr>
        <w:pStyle w:val="Naslov1"/>
        <w:jc w:val="left"/>
        <w:rPr>
          <w:rFonts w:ascii="Arial" w:hAnsi="Arial" w:cs="Arial"/>
          <w:sz w:val="24"/>
          <w:szCs w:val="24"/>
        </w:rPr>
      </w:pPr>
      <w:r w:rsidRPr="002A285B">
        <w:rPr>
          <w:rFonts w:ascii="Arial" w:eastAsia="Arial" w:hAnsi="Arial" w:cs="Arial"/>
          <w:sz w:val="24"/>
          <w:szCs w:val="24"/>
        </w:rPr>
        <w:t xml:space="preserve">OBRAZEC </w:t>
      </w:r>
      <w:r>
        <w:rPr>
          <w:rFonts w:ascii="Arial" w:eastAsia="Arial" w:hAnsi="Arial" w:cs="Arial"/>
          <w:sz w:val="24"/>
          <w:szCs w:val="24"/>
        </w:rPr>
        <w:t>4</w:t>
      </w:r>
      <w:r w:rsidRPr="002A285B">
        <w:rPr>
          <w:rFonts w:ascii="Arial" w:eastAsia="Arial" w:hAnsi="Arial" w:cs="Arial"/>
          <w:sz w:val="24"/>
          <w:szCs w:val="24"/>
        </w:rPr>
        <w:t xml:space="preserve">: </w:t>
      </w:r>
      <w:r>
        <w:rPr>
          <w:rFonts w:ascii="Arial" w:eastAsia="Arial" w:hAnsi="Arial" w:cs="Arial"/>
          <w:sz w:val="24"/>
          <w:szCs w:val="24"/>
        </w:rPr>
        <w:t>POVZETEK PREDRAČUNA - REKAPITULACIJA</w:t>
      </w:r>
      <w:r w:rsidRPr="002A285B">
        <w:rPr>
          <w:rFonts w:ascii="Arial" w:eastAsia="Arial" w:hAnsi="Arial" w:cs="Arial"/>
          <w:sz w:val="24"/>
          <w:szCs w:val="24"/>
        </w:rPr>
        <w:t xml:space="preserve"> </w:t>
      </w:r>
    </w:p>
    <w:p w14:paraId="4A1DD79A" w14:textId="77777777" w:rsidR="00CD5116" w:rsidRDefault="00CD5116" w:rsidP="00CD5116">
      <w:pPr>
        <w:spacing w:after="200"/>
        <w:rPr>
          <w:rFonts w:cs="Arial"/>
          <w:b/>
          <w:szCs w:val="20"/>
        </w:rPr>
      </w:pPr>
      <w:r w:rsidRPr="00DA5F5C">
        <w:rPr>
          <w:rFonts w:cs="Arial"/>
          <w:szCs w:val="20"/>
        </w:rPr>
        <w:t xml:space="preserve">Za javno naročilo: </w:t>
      </w:r>
      <w:r w:rsidRPr="00DA5F5C">
        <w:rPr>
          <w:rFonts w:cs="Arial"/>
          <w:b/>
          <w:szCs w:val="20"/>
        </w:rPr>
        <w:t>Rekonstrukcija dela javne poti JP 704991 Spodnje Partinje</w:t>
      </w:r>
    </w:p>
    <w:p w14:paraId="68F33C01" w14:textId="39DCFB5D" w:rsidR="00CD5116" w:rsidRDefault="00FF448B" w:rsidP="00CD5116">
      <w:pPr>
        <w:spacing w:after="200"/>
        <w:rPr>
          <w:rFonts w:cs="Arial"/>
        </w:rPr>
      </w:pPr>
      <w:r w:rsidRPr="00C33D72">
        <w:rPr>
          <w:rFonts w:cs="Arial"/>
        </w:rPr>
        <w:t>Ponudnik v informacijskem sistemu e-JN v razdelek »Predračun« naloži izpolnjen obrazec »Povzetek predračuna (rekapitulacija)« v *.</w:t>
      </w:r>
      <w:proofErr w:type="spellStart"/>
      <w:r w:rsidRPr="00C33D72">
        <w:rPr>
          <w:rFonts w:cs="Arial"/>
        </w:rPr>
        <w:t>pdf</w:t>
      </w:r>
      <w:proofErr w:type="spellEnd"/>
      <w:r w:rsidRPr="00C33D72">
        <w:rPr>
          <w:rFonts w:cs="Arial"/>
        </w:rPr>
        <w:t xml:space="preserve"> datoteki, ki bo dostopen na javnem odpiranju ponudb</w:t>
      </w:r>
      <w:r>
        <w:rPr>
          <w:rFonts w:cs="Arial"/>
        </w:rPr>
        <w:t>.</w:t>
      </w:r>
    </w:p>
    <w:p w14:paraId="474F1ABE" w14:textId="77777777" w:rsidR="00FF448B" w:rsidRPr="00DA5F5C" w:rsidRDefault="00FF448B" w:rsidP="00CD5116">
      <w:pPr>
        <w:spacing w:after="200"/>
        <w:rPr>
          <w:rFonts w:cs="Arial"/>
          <w:b/>
          <w:szCs w:val="20"/>
        </w:rPr>
      </w:pPr>
    </w:p>
    <w:tbl>
      <w:tblPr>
        <w:tblW w:w="9300" w:type="dxa"/>
        <w:tblInd w:w="70" w:type="dxa"/>
        <w:tblCellMar>
          <w:left w:w="70" w:type="dxa"/>
          <w:right w:w="70" w:type="dxa"/>
        </w:tblCellMar>
        <w:tblLook w:val="04A0" w:firstRow="1" w:lastRow="0" w:firstColumn="1" w:lastColumn="0" w:noHBand="0" w:noVBand="1"/>
      </w:tblPr>
      <w:tblGrid>
        <w:gridCol w:w="6280"/>
        <w:gridCol w:w="3020"/>
      </w:tblGrid>
      <w:tr w:rsidR="00CD5116" w:rsidRPr="00CD5116" w14:paraId="0E24D01F" w14:textId="77777777" w:rsidTr="00CD5116">
        <w:trPr>
          <w:trHeight w:val="315"/>
        </w:trPr>
        <w:tc>
          <w:tcPr>
            <w:tcW w:w="9300" w:type="dxa"/>
            <w:gridSpan w:val="2"/>
            <w:tcBorders>
              <w:top w:val="nil"/>
              <w:left w:val="nil"/>
              <w:bottom w:val="nil"/>
              <w:right w:val="nil"/>
            </w:tcBorders>
            <w:shd w:val="clear" w:color="000000" w:fill="D9EAF7"/>
            <w:vAlign w:val="bottom"/>
            <w:hideMark/>
          </w:tcPr>
          <w:p w14:paraId="17E382FD" w14:textId="77777777" w:rsidR="00CD5116" w:rsidRPr="00CD5116" w:rsidRDefault="00CD5116" w:rsidP="00CD5116">
            <w:pPr>
              <w:spacing w:after="0" w:line="240" w:lineRule="auto"/>
              <w:rPr>
                <w:rFonts w:eastAsia="Times New Roman" w:cs="Arial"/>
                <w:b/>
                <w:bCs/>
                <w:color w:val="auto"/>
                <w:szCs w:val="20"/>
                <w:lang w:eastAsia="sl-SI"/>
              </w:rPr>
            </w:pPr>
            <w:r w:rsidRPr="00CD5116">
              <w:rPr>
                <w:rFonts w:eastAsia="Times New Roman" w:cs="Arial"/>
                <w:b/>
                <w:bCs/>
                <w:color w:val="auto"/>
                <w:szCs w:val="20"/>
                <w:lang w:eastAsia="sl-SI"/>
              </w:rPr>
              <w:t>REKAPITULACIJA – SPODNJE PARTINJE, rekonstrukcija lokalne ceste v dolžini 1.100 m</w:t>
            </w:r>
          </w:p>
        </w:tc>
      </w:tr>
      <w:tr w:rsidR="00CD5116" w:rsidRPr="00CD5116" w14:paraId="4FD964DD" w14:textId="77777777" w:rsidTr="00CD5116">
        <w:trPr>
          <w:trHeight w:val="285"/>
        </w:trPr>
        <w:tc>
          <w:tcPr>
            <w:tcW w:w="6280" w:type="dxa"/>
            <w:tcBorders>
              <w:top w:val="nil"/>
              <w:left w:val="nil"/>
              <w:bottom w:val="nil"/>
              <w:right w:val="nil"/>
            </w:tcBorders>
            <w:shd w:val="clear" w:color="000000" w:fill="D9EAF7"/>
            <w:vAlign w:val="bottom"/>
            <w:hideMark/>
          </w:tcPr>
          <w:p w14:paraId="3550EF2F" w14:textId="77777777" w:rsidR="00CD5116" w:rsidRPr="00CD5116" w:rsidRDefault="00CD5116" w:rsidP="00CD5116">
            <w:pPr>
              <w:spacing w:after="0" w:line="240" w:lineRule="auto"/>
              <w:rPr>
                <w:rFonts w:eastAsia="Times New Roman" w:cs="Arial"/>
                <w:b/>
                <w:bCs/>
                <w:color w:val="auto"/>
                <w:sz w:val="24"/>
                <w:szCs w:val="24"/>
                <w:lang w:eastAsia="sl-SI"/>
              </w:rPr>
            </w:pPr>
            <w:r w:rsidRPr="00CD5116">
              <w:rPr>
                <w:rFonts w:eastAsia="Times New Roman" w:cs="Arial"/>
                <w:b/>
                <w:bCs/>
                <w:color w:val="auto"/>
                <w:sz w:val="24"/>
                <w:szCs w:val="24"/>
                <w:lang w:eastAsia="sl-SI"/>
              </w:rPr>
              <w:t> </w:t>
            </w:r>
          </w:p>
        </w:tc>
        <w:tc>
          <w:tcPr>
            <w:tcW w:w="3020" w:type="dxa"/>
            <w:tcBorders>
              <w:top w:val="nil"/>
              <w:left w:val="nil"/>
              <w:bottom w:val="nil"/>
              <w:right w:val="nil"/>
            </w:tcBorders>
            <w:shd w:val="clear" w:color="000000" w:fill="D9EAF7"/>
            <w:vAlign w:val="bottom"/>
            <w:hideMark/>
          </w:tcPr>
          <w:p w14:paraId="7CF4A135" w14:textId="77777777" w:rsidR="00CD5116" w:rsidRPr="00CD5116" w:rsidRDefault="00CD5116" w:rsidP="00CD5116">
            <w:pPr>
              <w:spacing w:after="0" w:line="240" w:lineRule="auto"/>
              <w:rPr>
                <w:rFonts w:eastAsia="Times New Roman" w:cs="Arial"/>
                <w:b/>
                <w:bCs/>
                <w:color w:val="auto"/>
                <w:sz w:val="24"/>
                <w:szCs w:val="24"/>
                <w:lang w:eastAsia="sl-SI"/>
              </w:rPr>
            </w:pPr>
            <w:r w:rsidRPr="00CD5116">
              <w:rPr>
                <w:rFonts w:eastAsia="Times New Roman" w:cs="Arial"/>
                <w:b/>
                <w:bCs/>
                <w:color w:val="auto"/>
                <w:sz w:val="24"/>
                <w:szCs w:val="24"/>
                <w:lang w:eastAsia="sl-SI"/>
              </w:rPr>
              <w:t> </w:t>
            </w:r>
          </w:p>
        </w:tc>
      </w:tr>
      <w:tr w:rsidR="00CD5116" w:rsidRPr="00CD5116" w14:paraId="12451BD3" w14:textId="77777777" w:rsidTr="00CD5116">
        <w:trPr>
          <w:trHeight w:val="285"/>
        </w:trPr>
        <w:tc>
          <w:tcPr>
            <w:tcW w:w="6280" w:type="dxa"/>
            <w:tcBorders>
              <w:top w:val="nil"/>
              <w:left w:val="nil"/>
              <w:bottom w:val="nil"/>
              <w:right w:val="nil"/>
            </w:tcBorders>
            <w:shd w:val="clear" w:color="000000" w:fill="595959"/>
            <w:vAlign w:val="bottom"/>
            <w:hideMark/>
          </w:tcPr>
          <w:p w14:paraId="61FF60CD" w14:textId="77777777" w:rsidR="00CD5116" w:rsidRPr="00CD5116" w:rsidRDefault="00CD5116" w:rsidP="00CD5116">
            <w:pPr>
              <w:spacing w:after="0" w:line="240" w:lineRule="auto"/>
              <w:rPr>
                <w:rFonts w:eastAsia="Times New Roman" w:cs="Arial"/>
                <w:b/>
                <w:bCs/>
                <w:color w:val="FFFFFF"/>
                <w:szCs w:val="20"/>
                <w:lang w:eastAsia="sl-SI"/>
              </w:rPr>
            </w:pPr>
            <w:r w:rsidRPr="00CD5116">
              <w:rPr>
                <w:rFonts w:eastAsia="Times New Roman" w:cs="Arial"/>
                <w:b/>
                <w:bCs/>
                <w:color w:val="FFFFFF"/>
                <w:szCs w:val="20"/>
                <w:lang w:eastAsia="sl-SI"/>
              </w:rPr>
              <w:t>Postavka</w:t>
            </w:r>
          </w:p>
        </w:tc>
        <w:tc>
          <w:tcPr>
            <w:tcW w:w="3020" w:type="dxa"/>
            <w:tcBorders>
              <w:top w:val="nil"/>
              <w:left w:val="nil"/>
              <w:bottom w:val="nil"/>
              <w:right w:val="nil"/>
            </w:tcBorders>
            <w:shd w:val="clear" w:color="000000" w:fill="595959"/>
            <w:vAlign w:val="bottom"/>
            <w:hideMark/>
          </w:tcPr>
          <w:p w14:paraId="1D31959B" w14:textId="6480ABCA" w:rsidR="00CD5116" w:rsidRPr="00CD5116" w:rsidRDefault="00CD5116" w:rsidP="00CD5116">
            <w:pPr>
              <w:spacing w:after="0" w:line="240" w:lineRule="auto"/>
              <w:jc w:val="right"/>
              <w:rPr>
                <w:rFonts w:eastAsia="Times New Roman" w:cs="Arial"/>
                <w:b/>
                <w:bCs/>
                <w:color w:val="FFFFFF"/>
                <w:szCs w:val="20"/>
                <w:lang w:eastAsia="sl-SI"/>
              </w:rPr>
            </w:pPr>
            <w:r w:rsidRPr="00CD5116">
              <w:rPr>
                <w:rFonts w:eastAsia="Times New Roman" w:cs="Arial"/>
                <w:b/>
                <w:bCs/>
                <w:color w:val="FFFFFF"/>
                <w:szCs w:val="20"/>
                <w:lang w:eastAsia="sl-SI"/>
              </w:rPr>
              <w:t>Znesek</w:t>
            </w:r>
            <w:r>
              <w:rPr>
                <w:rFonts w:eastAsia="Times New Roman" w:cs="Arial"/>
                <w:b/>
                <w:bCs/>
                <w:color w:val="FFFFFF"/>
                <w:szCs w:val="20"/>
                <w:lang w:eastAsia="sl-SI"/>
              </w:rPr>
              <w:t xml:space="preserve"> v €</w:t>
            </w:r>
          </w:p>
        </w:tc>
      </w:tr>
      <w:tr w:rsidR="00CD5116" w:rsidRPr="00CD5116" w14:paraId="7E9D10CE" w14:textId="77777777" w:rsidTr="00CD5116">
        <w:trPr>
          <w:trHeight w:val="180"/>
        </w:trPr>
        <w:tc>
          <w:tcPr>
            <w:tcW w:w="6280" w:type="dxa"/>
            <w:tcBorders>
              <w:top w:val="nil"/>
              <w:left w:val="nil"/>
              <w:bottom w:val="nil"/>
              <w:right w:val="nil"/>
            </w:tcBorders>
            <w:shd w:val="clear" w:color="000000" w:fill="FFFFFF"/>
            <w:vAlign w:val="bottom"/>
            <w:hideMark/>
          </w:tcPr>
          <w:p w14:paraId="00493031" w14:textId="77777777" w:rsidR="00CD5116" w:rsidRPr="00CD5116" w:rsidRDefault="00CD5116" w:rsidP="00CD5116">
            <w:pPr>
              <w:spacing w:after="0" w:line="240" w:lineRule="auto"/>
              <w:jc w:val="right"/>
              <w:rPr>
                <w:rFonts w:eastAsia="Times New Roman" w:cs="Arial"/>
                <w:color w:val="auto"/>
                <w:szCs w:val="20"/>
                <w:lang w:eastAsia="sl-SI"/>
              </w:rPr>
            </w:pPr>
            <w:r w:rsidRPr="00CD5116">
              <w:rPr>
                <w:rFonts w:eastAsia="Times New Roman" w:cs="Arial"/>
                <w:color w:val="auto"/>
                <w:szCs w:val="20"/>
                <w:lang w:eastAsia="sl-SI"/>
              </w:rPr>
              <w:t> </w:t>
            </w:r>
          </w:p>
        </w:tc>
        <w:tc>
          <w:tcPr>
            <w:tcW w:w="3020" w:type="dxa"/>
            <w:tcBorders>
              <w:top w:val="nil"/>
              <w:left w:val="nil"/>
              <w:bottom w:val="nil"/>
              <w:right w:val="nil"/>
            </w:tcBorders>
            <w:shd w:val="clear" w:color="000000" w:fill="FFFFFF"/>
            <w:vAlign w:val="bottom"/>
            <w:hideMark/>
          </w:tcPr>
          <w:p w14:paraId="12CA86AB" w14:textId="77777777" w:rsidR="00CD5116" w:rsidRPr="00CD5116" w:rsidRDefault="00CD5116" w:rsidP="00CD5116">
            <w:pPr>
              <w:spacing w:after="0" w:line="240" w:lineRule="auto"/>
              <w:jc w:val="right"/>
              <w:rPr>
                <w:rFonts w:eastAsia="Times New Roman" w:cs="Arial"/>
                <w:color w:val="auto"/>
                <w:szCs w:val="20"/>
                <w:lang w:eastAsia="sl-SI"/>
              </w:rPr>
            </w:pPr>
            <w:r w:rsidRPr="00CD5116">
              <w:rPr>
                <w:rFonts w:eastAsia="Times New Roman" w:cs="Arial"/>
                <w:color w:val="auto"/>
                <w:szCs w:val="20"/>
                <w:lang w:eastAsia="sl-SI"/>
              </w:rPr>
              <w:t> </w:t>
            </w:r>
          </w:p>
        </w:tc>
      </w:tr>
      <w:tr w:rsidR="00CD5116" w:rsidRPr="00CD5116" w14:paraId="2C5AED41" w14:textId="77777777" w:rsidTr="00CD5116">
        <w:trPr>
          <w:trHeight w:val="285"/>
        </w:trPr>
        <w:tc>
          <w:tcPr>
            <w:tcW w:w="6280" w:type="dxa"/>
            <w:tcBorders>
              <w:top w:val="nil"/>
              <w:left w:val="nil"/>
              <w:bottom w:val="nil"/>
              <w:right w:val="nil"/>
            </w:tcBorders>
            <w:vAlign w:val="bottom"/>
            <w:hideMark/>
          </w:tcPr>
          <w:p w14:paraId="6A9AB05E" w14:textId="77777777" w:rsidR="00CD5116" w:rsidRPr="00CD5116" w:rsidRDefault="00CD5116" w:rsidP="00CD5116">
            <w:pPr>
              <w:spacing w:after="0" w:line="240" w:lineRule="auto"/>
              <w:rPr>
                <w:rFonts w:eastAsia="Times New Roman" w:cs="Arial"/>
                <w:color w:val="auto"/>
                <w:szCs w:val="20"/>
                <w:lang w:eastAsia="sl-SI"/>
              </w:rPr>
            </w:pPr>
            <w:r w:rsidRPr="00CD5116">
              <w:rPr>
                <w:rFonts w:eastAsia="Times New Roman" w:cs="Arial"/>
                <w:color w:val="auto"/>
                <w:szCs w:val="20"/>
                <w:lang w:eastAsia="sl-SI"/>
              </w:rPr>
              <w:t>A) PREDDELA, RUŠITVE IN PRIPRAVA GRADBIŠČA</w:t>
            </w:r>
          </w:p>
        </w:tc>
        <w:tc>
          <w:tcPr>
            <w:tcW w:w="3020" w:type="dxa"/>
            <w:tcBorders>
              <w:top w:val="nil"/>
              <w:left w:val="nil"/>
              <w:bottom w:val="nil"/>
              <w:right w:val="nil"/>
            </w:tcBorders>
            <w:vAlign w:val="bottom"/>
          </w:tcPr>
          <w:p w14:paraId="4B6CEA07" w14:textId="374B591F"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30A6B2B2" w14:textId="77777777" w:rsidTr="00CD5116">
        <w:trPr>
          <w:trHeight w:val="285"/>
        </w:trPr>
        <w:tc>
          <w:tcPr>
            <w:tcW w:w="6280" w:type="dxa"/>
            <w:tcBorders>
              <w:top w:val="nil"/>
              <w:left w:val="nil"/>
              <w:bottom w:val="nil"/>
              <w:right w:val="nil"/>
            </w:tcBorders>
            <w:vAlign w:val="bottom"/>
            <w:hideMark/>
          </w:tcPr>
          <w:p w14:paraId="374CA0DE" w14:textId="77777777" w:rsidR="00CD5116" w:rsidRPr="00CD5116" w:rsidRDefault="00CD5116" w:rsidP="00CD5116">
            <w:pPr>
              <w:spacing w:after="0" w:line="240" w:lineRule="auto"/>
              <w:rPr>
                <w:rFonts w:eastAsia="Times New Roman" w:cs="Arial"/>
                <w:color w:val="auto"/>
                <w:szCs w:val="20"/>
                <w:lang w:eastAsia="sl-SI"/>
              </w:rPr>
            </w:pPr>
            <w:r w:rsidRPr="00CD5116">
              <w:rPr>
                <w:rFonts w:eastAsia="Times New Roman" w:cs="Arial"/>
                <w:color w:val="auto"/>
                <w:szCs w:val="20"/>
                <w:lang w:eastAsia="sl-SI"/>
              </w:rPr>
              <w:t>B) ZEMELJSKA DELA</w:t>
            </w:r>
          </w:p>
        </w:tc>
        <w:tc>
          <w:tcPr>
            <w:tcW w:w="3020" w:type="dxa"/>
            <w:tcBorders>
              <w:top w:val="nil"/>
              <w:left w:val="nil"/>
              <w:bottom w:val="nil"/>
              <w:right w:val="nil"/>
            </w:tcBorders>
            <w:vAlign w:val="bottom"/>
          </w:tcPr>
          <w:p w14:paraId="11C43EB7" w14:textId="60A6D3F3"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70B223DA" w14:textId="77777777" w:rsidTr="00CD5116">
        <w:trPr>
          <w:trHeight w:val="285"/>
        </w:trPr>
        <w:tc>
          <w:tcPr>
            <w:tcW w:w="6280" w:type="dxa"/>
            <w:tcBorders>
              <w:top w:val="nil"/>
              <w:left w:val="nil"/>
              <w:bottom w:val="nil"/>
              <w:right w:val="nil"/>
            </w:tcBorders>
            <w:vAlign w:val="bottom"/>
            <w:hideMark/>
          </w:tcPr>
          <w:p w14:paraId="062223B2" w14:textId="77777777" w:rsidR="00CD5116" w:rsidRPr="00CD5116" w:rsidRDefault="00CD5116" w:rsidP="00CD5116">
            <w:pPr>
              <w:spacing w:after="0" w:line="240" w:lineRule="auto"/>
              <w:rPr>
                <w:rFonts w:eastAsia="Times New Roman" w:cs="Arial"/>
                <w:color w:val="auto"/>
                <w:szCs w:val="20"/>
                <w:lang w:eastAsia="sl-SI"/>
              </w:rPr>
            </w:pPr>
            <w:r w:rsidRPr="00CD5116">
              <w:rPr>
                <w:rFonts w:eastAsia="Times New Roman" w:cs="Arial"/>
                <w:color w:val="auto"/>
                <w:szCs w:val="20"/>
                <w:lang w:eastAsia="sl-SI"/>
              </w:rPr>
              <w:t>C) ZGORNJI USTROJ</w:t>
            </w:r>
          </w:p>
        </w:tc>
        <w:tc>
          <w:tcPr>
            <w:tcW w:w="3020" w:type="dxa"/>
            <w:tcBorders>
              <w:top w:val="nil"/>
              <w:left w:val="nil"/>
              <w:bottom w:val="nil"/>
              <w:right w:val="nil"/>
            </w:tcBorders>
            <w:vAlign w:val="bottom"/>
          </w:tcPr>
          <w:p w14:paraId="66C00CA6" w14:textId="7B1DFB5F"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0303C761" w14:textId="77777777" w:rsidTr="00CD5116">
        <w:trPr>
          <w:trHeight w:val="285"/>
        </w:trPr>
        <w:tc>
          <w:tcPr>
            <w:tcW w:w="6280" w:type="dxa"/>
            <w:tcBorders>
              <w:top w:val="nil"/>
              <w:left w:val="nil"/>
              <w:bottom w:val="nil"/>
              <w:right w:val="nil"/>
            </w:tcBorders>
            <w:vAlign w:val="bottom"/>
            <w:hideMark/>
          </w:tcPr>
          <w:p w14:paraId="7D166371" w14:textId="77777777" w:rsidR="00CD5116" w:rsidRPr="00CD5116" w:rsidRDefault="00CD5116" w:rsidP="00CD5116">
            <w:pPr>
              <w:spacing w:after="0" w:line="240" w:lineRule="auto"/>
              <w:rPr>
                <w:rFonts w:eastAsia="Times New Roman" w:cs="Arial"/>
                <w:color w:val="auto"/>
                <w:szCs w:val="20"/>
                <w:lang w:eastAsia="sl-SI"/>
              </w:rPr>
            </w:pPr>
            <w:r w:rsidRPr="00CD5116">
              <w:rPr>
                <w:rFonts w:eastAsia="Times New Roman" w:cs="Arial"/>
                <w:color w:val="auto"/>
                <w:szCs w:val="20"/>
                <w:lang w:eastAsia="sl-SI"/>
              </w:rPr>
              <w:t>D) KANALIZACIJA IN ODVODNJAVANJE</w:t>
            </w:r>
          </w:p>
        </w:tc>
        <w:tc>
          <w:tcPr>
            <w:tcW w:w="3020" w:type="dxa"/>
            <w:tcBorders>
              <w:top w:val="nil"/>
              <w:left w:val="nil"/>
              <w:bottom w:val="nil"/>
              <w:right w:val="nil"/>
            </w:tcBorders>
            <w:vAlign w:val="bottom"/>
          </w:tcPr>
          <w:p w14:paraId="5EF1F2FD" w14:textId="48417382"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6230DCB3" w14:textId="77777777" w:rsidTr="00CD5116">
        <w:trPr>
          <w:trHeight w:val="285"/>
        </w:trPr>
        <w:tc>
          <w:tcPr>
            <w:tcW w:w="6280" w:type="dxa"/>
            <w:tcBorders>
              <w:top w:val="nil"/>
              <w:left w:val="nil"/>
              <w:bottom w:val="nil"/>
              <w:right w:val="nil"/>
            </w:tcBorders>
            <w:vAlign w:val="bottom"/>
            <w:hideMark/>
          </w:tcPr>
          <w:p w14:paraId="43048431" w14:textId="77777777" w:rsidR="00CD5116" w:rsidRPr="00CD5116" w:rsidRDefault="00CD5116" w:rsidP="00CD5116">
            <w:pPr>
              <w:spacing w:after="0" w:line="240" w:lineRule="auto"/>
              <w:rPr>
                <w:rFonts w:eastAsia="Times New Roman" w:cs="Arial"/>
                <w:color w:val="auto"/>
                <w:szCs w:val="20"/>
                <w:lang w:eastAsia="sl-SI"/>
              </w:rPr>
            </w:pPr>
            <w:r w:rsidRPr="00CD5116">
              <w:rPr>
                <w:rFonts w:eastAsia="Times New Roman" w:cs="Arial"/>
                <w:color w:val="auto"/>
                <w:szCs w:val="20"/>
                <w:lang w:eastAsia="sl-SI"/>
              </w:rPr>
              <w:t>E) PROMETNA OPREMA IN SIGNALIZACIJA</w:t>
            </w:r>
          </w:p>
        </w:tc>
        <w:tc>
          <w:tcPr>
            <w:tcW w:w="3020" w:type="dxa"/>
            <w:tcBorders>
              <w:top w:val="nil"/>
              <w:left w:val="nil"/>
              <w:bottom w:val="nil"/>
              <w:right w:val="nil"/>
            </w:tcBorders>
            <w:vAlign w:val="bottom"/>
          </w:tcPr>
          <w:p w14:paraId="1F502F3C" w14:textId="11F90FC8"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1B57E312" w14:textId="77777777" w:rsidTr="00CD5116">
        <w:trPr>
          <w:trHeight w:val="285"/>
        </w:trPr>
        <w:tc>
          <w:tcPr>
            <w:tcW w:w="6280" w:type="dxa"/>
            <w:tcBorders>
              <w:top w:val="nil"/>
              <w:left w:val="nil"/>
              <w:bottom w:val="nil"/>
              <w:right w:val="nil"/>
            </w:tcBorders>
            <w:vAlign w:val="bottom"/>
            <w:hideMark/>
          </w:tcPr>
          <w:p w14:paraId="078F98F2" w14:textId="77777777" w:rsidR="00CD5116" w:rsidRPr="00CD5116" w:rsidRDefault="00CD5116" w:rsidP="00CD5116">
            <w:pPr>
              <w:spacing w:after="0" w:line="240" w:lineRule="auto"/>
              <w:rPr>
                <w:rFonts w:eastAsia="Times New Roman" w:cs="Arial"/>
                <w:color w:val="auto"/>
                <w:szCs w:val="20"/>
                <w:lang w:eastAsia="sl-SI"/>
              </w:rPr>
            </w:pPr>
            <w:r w:rsidRPr="00CD5116">
              <w:rPr>
                <w:rFonts w:eastAsia="Times New Roman" w:cs="Arial"/>
                <w:color w:val="auto"/>
                <w:szCs w:val="20"/>
                <w:lang w:eastAsia="sl-SI"/>
              </w:rPr>
              <w:t>F) OSTALA DELA</w:t>
            </w:r>
          </w:p>
        </w:tc>
        <w:tc>
          <w:tcPr>
            <w:tcW w:w="3020" w:type="dxa"/>
            <w:tcBorders>
              <w:top w:val="nil"/>
              <w:left w:val="nil"/>
              <w:bottom w:val="nil"/>
              <w:right w:val="nil"/>
            </w:tcBorders>
            <w:vAlign w:val="bottom"/>
          </w:tcPr>
          <w:p w14:paraId="2AEB2E31" w14:textId="1ADF1F0F"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5ED9C56F" w14:textId="77777777" w:rsidTr="00CD5116">
        <w:trPr>
          <w:trHeight w:val="510"/>
        </w:trPr>
        <w:tc>
          <w:tcPr>
            <w:tcW w:w="6280" w:type="dxa"/>
            <w:tcBorders>
              <w:top w:val="nil"/>
              <w:left w:val="nil"/>
              <w:bottom w:val="nil"/>
              <w:right w:val="nil"/>
            </w:tcBorders>
            <w:vAlign w:val="bottom"/>
            <w:hideMark/>
          </w:tcPr>
          <w:p w14:paraId="15AEF824" w14:textId="77777777" w:rsidR="00CD5116" w:rsidRPr="00CD5116" w:rsidRDefault="00CD5116" w:rsidP="00CD5116">
            <w:pPr>
              <w:spacing w:after="0" w:line="240" w:lineRule="auto"/>
              <w:rPr>
                <w:rFonts w:eastAsia="Times New Roman" w:cs="Arial"/>
                <w:color w:val="auto"/>
                <w:szCs w:val="20"/>
                <w:lang w:eastAsia="sl-SI"/>
              </w:rPr>
            </w:pPr>
            <w:r w:rsidRPr="00CD5116">
              <w:rPr>
                <w:rFonts w:eastAsia="Times New Roman" w:cs="Arial"/>
                <w:color w:val="auto"/>
                <w:szCs w:val="20"/>
                <w:lang w:eastAsia="sl-SI"/>
              </w:rPr>
              <w:t>G) KONTROLE, GEOLOG, NADZOR IN IZVEDBENA DOKUMENTACIJA</w:t>
            </w:r>
          </w:p>
        </w:tc>
        <w:tc>
          <w:tcPr>
            <w:tcW w:w="3020" w:type="dxa"/>
            <w:tcBorders>
              <w:top w:val="nil"/>
              <w:left w:val="nil"/>
              <w:bottom w:val="nil"/>
              <w:right w:val="nil"/>
            </w:tcBorders>
            <w:vAlign w:val="bottom"/>
          </w:tcPr>
          <w:p w14:paraId="7472454E" w14:textId="7CB74D26"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662687BA" w14:textId="77777777" w:rsidTr="00CD5116">
        <w:trPr>
          <w:trHeight w:val="285"/>
        </w:trPr>
        <w:tc>
          <w:tcPr>
            <w:tcW w:w="6280" w:type="dxa"/>
            <w:tcBorders>
              <w:top w:val="nil"/>
              <w:left w:val="nil"/>
              <w:bottom w:val="nil"/>
              <w:right w:val="nil"/>
            </w:tcBorders>
            <w:shd w:val="clear" w:color="000000" w:fill="D9EAD3"/>
            <w:vAlign w:val="bottom"/>
            <w:hideMark/>
          </w:tcPr>
          <w:p w14:paraId="63781627" w14:textId="77777777" w:rsidR="00CD5116" w:rsidRPr="00CD5116" w:rsidRDefault="00CD5116" w:rsidP="00CD5116">
            <w:pPr>
              <w:spacing w:after="0" w:line="240" w:lineRule="auto"/>
              <w:jc w:val="right"/>
              <w:rPr>
                <w:rFonts w:eastAsia="Times New Roman" w:cs="Arial"/>
                <w:b/>
                <w:bCs/>
                <w:color w:val="auto"/>
                <w:szCs w:val="20"/>
                <w:lang w:eastAsia="sl-SI"/>
              </w:rPr>
            </w:pPr>
            <w:r w:rsidRPr="00CD5116">
              <w:rPr>
                <w:rFonts w:eastAsia="Times New Roman" w:cs="Arial"/>
                <w:b/>
                <w:bCs/>
                <w:color w:val="auto"/>
                <w:szCs w:val="20"/>
                <w:lang w:eastAsia="sl-SI"/>
              </w:rPr>
              <w:t>SKUPAJ</w:t>
            </w:r>
          </w:p>
        </w:tc>
        <w:tc>
          <w:tcPr>
            <w:tcW w:w="3020" w:type="dxa"/>
            <w:tcBorders>
              <w:top w:val="nil"/>
              <w:left w:val="nil"/>
              <w:bottom w:val="nil"/>
              <w:right w:val="nil"/>
            </w:tcBorders>
            <w:shd w:val="clear" w:color="000000" w:fill="D9EAD3"/>
            <w:vAlign w:val="bottom"/>
          </w:tcPr>
          <w:p w14:paraId="10F6C66A" w14:textId="1F17AEAE" w:rsidR="00CD5116" w:rsidRPr="00CD5116" w:rsidRDefault="00CD5116" w:rsidP="00CD5116">
            <w:pPr>
              <w:spacing w:after="0" w:line="240" w:lineRule="auto"/>
              <w:jc w:val="right"/>
              <w:rPr>
                <w:rFonts w:eastAsia="Times New Roman" w:cs="Arial"/>
                <w:b/>
                <w:bCs/>
                <w:color w:val="auto"/>
                <w:szCs w:val="20"/>
                <w:lang w:eastAsia="sl-SI"/>
              </w:rPr>
            </w:pPr>
          </w:p>
        </w:tc>
      </w:tr>
      <w:tr w:rsidR="00CD5116" w:rsidRPr="00CD5116" w14:paraId="29A659BD" w14:textId="77777777" w:rsidTr="00CD5116">
        <w:trPr>
          <w:trHeight w:val="285"/>
        </w:trPr>
        <w:tc>
          <w:tcPr>
            <w:tcW w:w="6280" w:type="dxa"/>
            <w:tcBorders>
              <w:top w:val="nil"/>
              <w:left w:val="nil"/>
              <w:bottom w:val="nil"/>
              <w:right w:val="nil"/>
            </w:tcBorders>
            <w:shd w:val="clear" w:color="000000" w:fill="FFFFFF"/>
            <w:vAlign w:val="bottom"/>
            <w:hideMark/>
          </w:tcPr>
          <w:p w14:paraId="6F31E5C0" w14:textId="77777777" w:rsidR="00CD5116" w:rsidRPr="00CD5116" w:rsidRDefault="00CD5116" w:rsidP="00CD5116">
            <w:pPr>
              <w:spacing w:after="0" w:line="240" w:lineRule="auto"/>
              <w:jc w:val="right"/>
              <w:rPr>
                <w:rFonts w:eastAsia="Times New Roman" w:cs="Arial"/>
                <w:color w:val="auto"/>
                <w:szCs w:val="20"/>
                <w:lang w:eastAsia="sl-SI"/>
              </w:rPr>
            </w:pPr>
            <w:r w:rsidRPr="00CD5116">
              <w:rPr>
                <w:rFonts w:eastAsia="Times New Roman" w:cs="Arial"/>
                <w:color w:val="auto"/>
                <w:szCs w:val="20"/>
                <w:lang w:eastAsia="sl-SI"/>
              </w:rPr>
              <w:t> </w:t>
            </w:r>
          </w:p>
        </w:tc>
        <w:tc>
          <w:tcPr>
            <w:tcW w:w="3020" w:type="dxa"/>
            <w:tcBorders>
              <w:top w:val="nil"/>
              <w:left w:val="nil"/>
              <w:bottom w:val="nil"/>
              <w:right w:val="nil"/>
            </w:tcBorders>
            <w:shd w:val="clear" w:color="000000" w:fill="FFFFFF"/>
            <w:vAlign w:val="bottom"/>
          </w:tcPr>
          <w:p w14:paraId="6847E844" w14:textId="6A95170F"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601883DB" w14:textId="77777777" w:rsidTr="00CD5116">
        <w:trPr>
          <w:trHeight w:val="285"/>
        </w:trPr>
        <w:tc>
          <w:tcPr>
            <w:tcW w:w="6280" w:type="dxa"/>
            <w:tcBorders>
              <w:top w:val="nil"/>
              <w:left w:val="nil"/>
              <w:bottom w:val="nil"/>
              <w:right w:val="nil"/>
            </w:tcBorders>
            <w:vAlign w:val="bottom"/>
            <w:hideMark/>
          </w:tcPr>
          <w:p w14:paraId="6DCD63C0" w14:textId="77777777" w:rsidR="00CD5116" w:rsidRPr="00CD5116" w:rsidRDefault="00CD5116" w:rsidP="00CD5116">
            <w:pPr>
              <w:spacing w:after="0" w:line="240" w:lineRule="auto"/>
              <w:jc w:val="right"/>
              <w:rPr>
                <w:rFonts w:eastAsia="Times New Roman" w:cs="Arial"/>
                <w:color w:val="auto"/>
                <w:szCs w:val="20"/>
                <w:lang w:eastAsia="sl-SI"/>
              </w:rPr>
            </w:pPr>
            <w:r w:rsidRPr="00CD5116">
              <w:rPr>
                <w:rFonts w:eastAsia="Times New Roman" w:cs="Arial"/>
                <w:color w:val="auto"/>
                <w:szCs w:val="20"/>
                <w:lang w:eastAsia="sl-SI"/>
              </w:rPr>
              <w:t>NEPREDVIDENA DELA 5%</w:t>
            </w:r>
          </w:p>
        </w:tc>
        <w:tc>
          <w:tcPr>
            <w:tcW w:w="3020" w:type="dxa"/>
            <w:tcBorders>
              <w:top w:val="nil"/>
              <w:left w:val="nil"/>
              <w:bottom w:val="nil"/>
              <w:right w:val="nil"/>
            </w:tcBorders>
            <w:vAlign w:val="bottom"/>
          </w:tcPr>
          <w:p w14:paraId="7B78B083" w14:textId="74A29015"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1FB3D0BE" w14:textId="77777777" w:rsidTr="00CD5116">
        <w:trPr>
          <w:trHeight w:val="285"/>
        </w:trPr>
        <w:tc>
          <w:tcPr>
            <w:tcW w:w="6280" w:type="dxa"/>
            <w:tcBorders>
              <w:top w:val="nil"/>
              <w:left w:val="nil"/>
              <w:bottom w:val="nil"/>
              <w:right w:val="nil"/>
            </w:tcBorders>
            <w:shd w:val="clear" w:color="000000" w:fill="D9EAD3"/>
            <w:vAlign w:val="bottom"/>
            <w:hideMark/>
          </w:tcPr>
          <w:p w14:paraId="2787428D" w14:textId="77777777" w:rsidR="00CD5116" w:rsidRPr="00CD5116" w:rsidRDefault="00CD5116" w:rsidP="00CD5116">
            <w:pPr>
              <w:spacing w:after="0" w:line="240" w:lineRule="auto"/>
              <w:jc w:val="right"/>
              <w:rPr>
                <w:rFonts w:eastAsia="Times New Roman" w:cs="Arial"/>
                <w:b/>
                <w:bCs/>
                <w:color w:val="auto"/>
                <w:szCs w:val="20"/>
                <w:lang w:eastAsia="sl-SI"/>
              </w:rPr>
            </w:pPr>
            <w:r w:rsidRPr="00CD5116">
              <w:rPr>
                <w:rFonts w:eastAsia="Times New Roman" w:cs="Arial"/>
                <w:b/>
                <w:bCs/>
                <w:color w:val="auto"/>
                <w:szCs w:val="20"/>
                <w:lang w:eastAsia="sl-SI"/>
              </w:rPr>
              <w:t>SKUPAJ Z NEPREDVIDENIMI DELI</w:t>
            </w:r>
          </w:p>
        </w:tc>
        <w:tc>
          <w:tcPr>
            <w:tcW w:w="3020" w:type="dxa"/>
            <w:tcBorders>
              <w:top w:val="nil"/>
              <w:left w:val="nil"/>
              <w:bottom w:val="nil"/>
              <w:right w:val="nil"/>
            </w:tcBorders>
            <w:shd w:val="clear" w:color="000000" w:fill="D9EAD3"/>
            <w:vAlign w:val="bottom"/>
          </w:tcPr>
          <w:p w14:paraId="0B10D479" w14:textId="1B7E7C94" w:rsidR="00CD5116" w:rsidRPr="00CD5116" w:rsidRDefault="00CD5116" w:rsidP="00CD5116">
            <w:pPr>
              <w:spacing w:after="0" w:line="240" w:lineRule="auto"/>
              <w:jc w:val="right"/>
              <w:rPr>
                <w:rFonts w:eastAsia="Times New Roman" w:cs="Arial"/>
                <w:b/>
                <w:bCs/>
                <w:color w:val="auto"/>
                <w:szCs w:val="20"/>
                <w:lang w:eastAsia="sl-SI"/>
              </w:rPr>
            </w:pPr>
          </w:p>
        </w:tc>
      </w:tr>
      <w:tr w:rsidR="00CD5116" w:rsidRPr="00CD5116" w14:paraId="6277DB3F" w14:textId="77777777" w:rsidTr="00CD5116">
        <w:trPr>
          <w:trHeight w:val="285"/>
        </w:trPr>
        <w:tc>
          <w:tcPr>
            <w:tcW w:w="6280" w:type="dxa"/>
            <w:tcBorders>
              <w:top w:val="nil"/>
              <w:left w:val="nil"/>
              <w:bottom w:val="nil"/>
              <w:right w:val="nil"/>
            </w:tcBorders>
            <w:vAlign w:val="bottom"/>
            <w:hideMark/>
          </w:tcPr>
          <w:p w14:paraId="505BD7FF" w14:textId="77777777" w:rsidR="00CD5116" w:rsidRPr="00CD5116" w:rsidRDefault="00CD5116" w:rsidP="00CD5116">
            <w:pPr>
              <w:spacing w:after="0" w:line="240" w:lineRule="auto"/>
              <w:jc w:val="right"/>
              <w:rPr>
                <w:rFonts w:eastAsia="Times New Roman" w:cs="Arial"/>
                <w:color w:val="auto"/>
                <w:szCs w:val="20"/>
                <w:lang w:eastAsia="sl-SI"/>
              </w:rPr>
            </w:pPr>
            <w:r w:rsidRPr="00CD5116">
              <w:rPr>
                <w:rFonts w:eastAsia="Times New Roman" w:cs="Arial"/>
                <w:color w:val="auto"/>
                <w:szCs w:val="20"/>
                <w:lang w:eastAsia="sl-SI"/>
              </w:rPr>
              <w:t>DDV 22%</w:t>
            </w:r>
          </w:p>
        </w:tc>
        <w:tc>
          <w:tcPr>
            <w:tcW w:w="3020" w:type="dxa"/>
            <w:tcBorders>
              <w:top w:val="nil"/>
              <w:left w:val="nil"/>
              <w:bottom w:val="nil"/>
              <w:right w:val="nil"/>
            </w:tcBorders>
            <w:vAlign w:val="bottom"/>
          </w:tcPr>
          <w:p w14:paraId="6E7A3CB5" w14:textId="5E7DF27C" w:rsidR="00CD5116" w:rsidRPr="00CD5116" w:rsidRDefault="00CD5116" w:rsidP="00CD5116">
            <w:pPr>
              <w:spacing w:after="0" w:line="240" w:lineRule="auto"/>
              <w:jc w:val="right"/>
              <w:rPr>
                <w:rFonts w:eastAsia="Times New Roman" w:cs="Arial"/>
                <w:color w:val="auto"/>
                <w:szCs w:val="20"/>
                <w:lang w:eastAsia="sl-SI"/>
              </w:rPr>
            </w:pPr>
          </w:p>
        </w:tc>
      </w:tr>
      <w:tr w:rsidR="00CD5116" w:rsidRPr="00CD5116" w14:paraId="0A51622C" w14:textId="77777777" w:rsidTr="00CD5116">
        <w:trPr>
          <w:trHeight w:val="285"/>
        </w:trPr>
        <w:tc>
          <w:tcPr>
            <w:tcW w:w="6280" w:type="dxa"/>
            <w:tcBorders>
              <w:top w:val="nil"/>
              <w:left w:val="nil"/>
              <w:bottom w:val="nil"/>
              <w:right w:val="nil"/>
            </w:tcBorders>
            <w:shd w:val="clear" w:color="000000" w:fill="FCE4D6"/>
            <w:vAlign w:val="bottom"/>
            <w:hideMark/>
          </w:tcPr>
          <w:p w14:paraId="2B22E484" w14:textId="77777777" w:rsidR="00CD5116" w:rsidRPr="00CD5116" w:rsidRDefault="00CD5116" w:rsidP="00CD5116">
            <w:pPr>
              <w:spacing w:after="0" w:line="240" w:lineRule="auto"/>
              <w:jc w:val="right"/>
              <w:rPr>
                <w:rFonts w:eastAsia="Times New Roman" w:cs="Arial"/>
                <w:b/>
                <w:bCs/>
                <w:color w:val="auto"/>
                <w:szCs w:val="20"/>
                <w:lang w:eastAsia="sl-SI"/>
              </w:rPr>
            </w:pPr>
            <w:r w:rsidRPr="00CD5116">
              <w:rPr>
                <w:rFonts w:eastAsia="Times New Roman" w:cs="Arial"/>
                <w:b/>
                <w:bCs/>
                <w:color w:val="auto"/>
                <w:szCs w:val="20"/>
                <w:lang w:eastAsia="sl-SI"/>
              </w:rPr>
              <w:t>SKUPAJ Z DDV</w:t>
            </w:r>
          </w:p>
        </w:tc>
        <w:tc>
          <w:tcPr>
            <w:tcW w:w="3020" w:type="dxa"/>
            <w:tcBorders>
              <w:top w:val="nil"/>
              <w:left w:val="nil"/>
              <w:bottom w:val="nil"/>
              <w:right w:val="nil"/>
            </w:tcBorders>
            <w:shd w:val="clear" w:color="000000" w:fill="FCE4D6"/>
            <w:vAlign w:val="bottom"/>
          </w:tcPr>
          <w:p w14:paraId="74A5739E" w14:textId="20CC6C25" w:rsidR="00CD5116" w:rsidRPr="00CD5116" w:rsidRDefault="00CD5116" w:rsidP="00CD5116">
            <w:pPr>
              <w:spacing w:after="0" w:line="240" w:lineRule="auto"/>
              <w:jc w:val="right"/>
              <w:rPr>
                <w:rFonts w:eastAsia="Times New Roman" w:cs="Arial"/>
                <w:b/>
                <w:bCs/>
                <w:color w:val="auto"/>
                <w:szCs w:val="20"/>
                <w:lang w:eastAsia="sl-SI"/>
              </w:rPr>
            </w:pPr>
          </w:p>
        </w:tc>
      </w:tr>
    </w:tbl>
    <w:p w14:paraId="0FC6826F" w14:textId="77777777" w:rsidR="00CD5116" w:rsidRDefault="00CD5116" w:rsidP="00CD5116">
      <w:pPr>
        <w:spacing w:after="80"/>
        <w:ind w:right="1132"/>
        <w:jc w:val="both"/>
        <w:rPr>
          <w:rFonts w:cs="Arial"/>
        </w:rPr>
      </w:pPr>
    </w:p>
    <w:p w14:paraId="40FF1DD9" w14:textId="77777777" w:rsidR="00CD5116" w:rsidRDefault="00CD5116" w:rsidP="00CD5116">
      <w:pPr>
        <w:spacing w:after="80"/>
        <w:ind w:right="1132"/>
        <w:jc w:val="both"/>
        <w:rPr>
          <w:rFonts w:cs="Arial"/>
        </w:rPr>
      </w:pPr>
    </w:p>
    <w:p w14:paraId="001527B2" w14:textId="77777777" w:rsidR="00C73616" w:rsidRDefault="00C73616" w:rsidP="00CD5116">
      <w:pPr>
        <w:spacing w:after="80"/>
        <w:ind w:right="1132"/>
        <w:jc w:val="both"/>
        <w:rPr>
          <w:rFonts w:cs="Arial"/>
        </w:rPr>
      </w:pPr>
    </w:p>
    <w:p w14:paraId="190F29DB" w14:textId="77777777" w:rsidR="00C73616" w:rsidRDefault="00C73616" w:rsidP="00CD5116">
      <w:pPr>
        <w:spacing w:after="80"/>
        <w:ind w:right="1132"/>
        <w:jc w:val="both"/>
        <w:rPr>
          <w:rFonts w:cs="Arial"/>
        </w:rPr>
      </w:pPr>
    </w:p>
    <w:p w14:paraId="34280E6C" w14:textId="77777777" w:rsidR="00C73616" w:rsidRDefault="00C73616" w:rsidP="00CD5116">
      <w:pPr>
        <w:spacing w:after="80"/>
        <w:ind w:right="1132"/>
        <w:jc w:val="both"/>
        <w:rPr>
          <w:rFonts w:cs="Arial"/>
        </w:rPr>
      </w:pPr>
    </w:p>
    <w:p w14:paraId="39AA055F" w14:textId="77777777" w:rsidR="00C73616" w:rsidRDefault="00C73616" w:rsidP="00CD5116">
      <w:pPr>
        <w:spacing w:after="80"/>
        <w:ind w:right="1132"/>
        <w:jc w:val="both"/>
        <w:rPr>
          <w:rFonts w:cs="Arial"/>
        </w:rPr>
      </w:pPr>
    </w:p>
    <w:p w14:paraId="7EFFC966" w14:textId="77777777" w:rsidR="00C73616" w:rsidRDefault="00C73616" w:rsidP="00CD5116">
      <w:pPr>
        <w:spacing w:after="80"/>
        <w:ind w:right="1132"/>
        <w:jc w:val="both"/>
        <w:rPr>
          <w:rFonts w:cs="Arial"/>
        </w:rPr>
      </w:pPr>
    </w:p>
    <w:p w14:paraId="2E33374B" w14:textId="77777777" w:rsidR="00C73616" w:rsidRDefault="00C73616" w:rsidP="00CD5116">
      <w:pPr>
        <w:spacing w:after="80"/>
        <w:ind w:right="1132"/>
        <w:jc w:val="both"/>
        <w:rPr>
          <w:rFonts w:cs="Arial"/>
        </w:rPr>
      </w:pPr>
    </w:p>
    <w:p w14:paraId="206E3CD2" w14:textId="77777777" w:rsidR="00C73616" w:rsidRDefault="00C73616" w:rsidP="00CD5116">
      <w:pPr>
        <w:spacing w:after="80"/>
        <w:ind w:right="1132"/>
        <w:jc w:val="both"/>
        <w:rPr>
          <w:rFonts w:cs="Arial"/>
        </w:rPr>
      </w:pPr>
    </w:p>
    <w:p w14:paraId="263FE291" w14:textId="77777777" w:rsidR="00C73616" w:rsidRDefault="00C73616" w:rsidP="00CD5116">
      <w:pPr>
        <w:spacing w:after="80"/>
        <w:ind w:right="1132"/>
        <w:jc w:val="both"/>
        <w:rPr>
          <w:rFonts w:cs="Arial"/>
        </w:rPr>
      </w:pPr>
    </w:p>
    <w:p w14:paraId="2824817B" w14:textId="77777777" w:rsidR="00C73616" w:rsidRDefault="00C73616" w:rsidP="00C73616">
      <w:pPr>
        <w:spacing w:after="80"/>
        <w:ind w:right="1132"/>
        <w:jc w:val="both"/>
        <w:rPr>
          <w:rFonts w:cs="Arial"/>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C73616" w:rsidRPr="00DA5F5C" w14:paraId="5C9C35C3" w14:textId="77777777" w:rsidTr="00DE569F">
        <w:trPr>
          <w:jc w:val="center"/>
        </w:trPr>
        <w:tc>
          <w:tcPr>
            <w:tcW w:w="5244" w:type="dxa"/>
            <w:tcMar>
              <w:top w:w="70" w:type="dxa"/>
              <w:left w:w="110" w:type="dxa"/>
              <w:bottom w:w="70" w:type="dxa"/>
              <w:right w:w="110" w:type="dxa"/>
            </w:tcMar>
            <w:vAlign w:val="center"/>
          </w:tcPr>
          <w:p w14:paraId="6D019B47" w14:textId="77777777" w:rsidR="00C73616" w:rsidRPr="00DA5F5C" w:rsidRDefault="00C73616" w:rsidP="00DE569F">
            <w:pPr>
              <w:spacing w:after="0" w:line="252" w:lineRule="auto"/>
              <w:rPr>
                <w:rFonts w:cs="Arial"/>
                <w:szCs w:val="20"/>
              </w:rPr>
            </w:pPr>
            <w:r w:rsidRPr="00DA5F5C">
              <w:rPr>
                <w:rFonts w:cs="Arial"/>
                <w:szCs w:val="20"/>
              </w:rPr>
              <w:t>Kraj in datum: __________________________</w:t>
            </w:r>
          </w:p>
        </w:tc>
        <w:tc>
          <w:tcPr>
            <w:tcW w:w="5244" w:type="dxa"/>
            <w:tcMar>
              <w:top w:w="70" w:type="dxa"/>
              <w:left w:w="110" w:type="dxa"/>
              <w:bottom w:w="70" w:type="dxa"/>
              <w:right w:w="110" w:type="dxa"/>
            </w:tcMar>
            <w:vAlign w:val="center"/>
          </w:tcPr>
          <w:p w14:paraId="71AEDE8A" w14:textId="77777777" w:rsidR="00C73616" w:rsidRPr="00DA5F5C" w:rsidRDefault="00C73616" w:rsidP="00DE569F">
            <w:pPr>
              <w:spacing w:after="0" w:line="252" w:lineRule="auto"/>
              <w:rPr>
                <w:rFonts w:cs="Arial"/>
                <w:szCs w:val="20"/>
              </w:rPr>
            </w:pPr>
            <w:r w:rsidRPr="00DA5F5C">
              <w:rPr>
                <w:rFonts w:cs="Arial"/>
                <w:szCs w:val="20"/>
              </w:rPr>
              <w:t>Ponudnik: ______________________________</w:t>
            </w:r>
          </w:p>
        </w:tc>
      </w:tr>
      <w:tr w:rsidR="00C73616" w:rsidRPr="00DA5F5C" w14:paraId="7EA6A897" w14:textId="77777777" w:rsidTr="00DE569F">
        <w:trPr>
          <w:jc w:val="center"/>
        </w:trPr>
        <w:tc>
          <w:tcPr>
            <w:tcW w:w="5244" w:type="dxa"/>
            <w:tcMar>
              <w:top w:w="70" w:type="dxa"/>
              <w:left w:w="110" w:type="dxa"/>
              <w:bottom w:w="70" w:type="dxa"/>
              <w:right w:w="110" w:type="dxa"/>
            </w:tcMar>
            <w:vAlign w:val="center"/>
          </w:tcPr>
          <w:p w14:paraId="6FC76DC0" w14:textId="77777777" w:rsidR="00C73616" w:rsidRPr="00DA5F5C" w:rsidRDefault="00C73616" w:rsidP="00DE569F">
            <w:pPr>
              <w:spacing w:after="0" w:line="252" w:lineRule="auto"/>
              <w:rPr>
                <w:rFonts w:cs="Arial"/>
                <w:szCs w:val="20"/>
              </w:rPr>
            </w:pPr>
            <w:r w:rsidRPr="00DA5F5C">
              <w:rPr>
                <w:rFonts w:cs="Arial"/>
                <w:szCs w:val="20"/>
              </w:rPr>
              <w:t>(žig)</w:t>
            </w:r>
          </w:p>
        </w:tc>
        <w:tc>
          <w:tcPr>
            <w:tcW w:w="5244" w:type="dxa"/>
            <w:tcMar>
              <w:top w:w="70" w:type="dxa"/>
              <w:left w:w="110" w:type="dxa"/>
              <w:bottom w:w="70" w:type="dxa"/>
              <w:right w:w="110" w:type="dxa"/>
            </w:tcMar>
            <w:vAlign w:val="center"/>
          </w:tcPr>
          <w:p w14:paraId="50CA5EE0" w14:textId="77777777" w:rsidR="00C73616" w:rsidRPr="00DA5F5C" w:rsidRDefault="00C73616" w:rsidP="00DE569F">
            <w:pPr>
              <w:spacing w:after="0" w:line="252" w:lineRule="auto"/>
              <w:rPr>
                <w:rFonts w:cs="Arial"/>
                <w:szCs w:val="20"/>
              </w:rPr>
            </w:pPr>
            <w:r w:rsidRPr="00DA5F5C">
              <w:rPr>
                <w:rFonts w:cs="Arial"/>
                <w:szCs w:val="20"/>
              </w:rPr>
              <w:t>________________________________________</w:t>
            </w:r>
          </w:p>
        </w:tc>
      </w:tr>
      <w:tr w:rsidR="00C73616" w:rsidRPr="00DA5F5C" w14:paraId="3A3D88AE" w14:textId="77777777" w:rsidTr="00DE569F">
        <w:trPr>
          <w:jc w:val="center"/>
        </w:trPr>
        <w:tc>
          <w:tcPr>
            <w:tcW w:w="5244" w:type="dxa"/>
            <w:tcMar>
              <w:top w:w="70" w:type="dxa"/>
              <w:left w:w="110" w:type="dxa"/>
              <w:bottom w:w="70" w:type="dxa"/>
              <w:right w:w="110" w:type="dxa"/>
            </w:tcMar>
            <w:vAlign w:val="center"/>
          </w:tcPr>
          <w:p w14:paraId="5A9E944D" w14:textId="77777777" w:rsidR="00C73616" w:rsidRPr="00DA5F5C" w:rsidRDefault="00C73616" w:rsidP="00DE569F">
            <w:pPr>
              <w:spacing w:after="0" w:line="252" w:lineRule="auto"/>
              <w:rPr>
                <w:rFonts w:cs="Arial"/>
                <w:szCs w:val="20"/>
              </w:rPr>
            </w:pPr>
          </w:p>
        </w:tc>
        <w:tc>
          <w:tcPr>
            <w:tcW w:w="5244" w:type="dxa"/>
            <w:tcMar>
              <w:top w:w="70" w:type="dxa"/>
              <w:left w:w="110" w:type="dxa"/>
              <w:bottom w:w="70" w:type="dxa"/>
              <w:right w:w="110" w:type="dxa"/>
            </w:tcMar>
            <w:vAlign w:val="center"/>
          </w:tcPr>
          <w:p w14:paraId="10AC3A19" w14:textId="77777777" w:rsidR="00C73616" w:rsidRPr="00DA5F5C" w:rsidRDefault="00C73616" w:rsidP="00DE569F">
            <w:pPr>
              <w:spacing w:after="0" w:line="252" w:lineRule="auto"/>
              <w:rPr>
                <w:rFonts w:cs="Arial"/>
                <w:szCs w:val="20"/>
              </w:rPr>
            </w:pPr>
            <w:r w:rsidRPr="00DA5F5C">
              <w:rPr>
                <w:rFonts w:cs="Arial"/>
                <w:i/>
                <w:szCs w:val="20"/>
              </w:rPr>
              <w:t>(ime in priimek ter podpis)</w:t>
            </w:r>
          </w:p>
        </w:tc>
      </w:tr>
    </w:tbl>
    <w:p w14:paraId="5AAE550C" w14:textId="77777777" w:rsidR="00C73616" w:rsidRPr="00C73616" w:rsidRDefault="00C73616" w:rsidP="00C73616">
      <w:pPr>
        <w:spacing w:after="80"/>
        <w:ind w:right="1132"/>
        <w:jc w:val="both"/>
        <w:rPr>
          <w:rFonts w:cs="Arial"/>
        </w:rPr>
      </w:pPr>
    </w:p>
    <w:p w14:paraId="3A4103AD" w14:textId="77777777" w:rsidR="00CD5116" w:rsidRDefault="00CD5116" w:rsidP="00CD5116">
      <w:pPr>
        <w:spacing w:after="80"/>
        <w:ind w:right="1132"/>
        <w:jc w:val="both"/>
        <w:rPr>
          <w:rFonts w:cs="Arial"/>
        </w:rPr>
      </w:pPr>
    </w:p>
    <w:p w14:paraId="0F4330C0" w14:textId="297C920B" w:rsidR="00C73616" w:rsidRDefault="00C73616">
      <w:pPr>
        <w:spacing w:after="200" w:line="276" w:lineRule="auto"/>
        <w:rPr>
          <w:rFonts w:cs="Arial"/>
        </w:rPr>
      </w:pPr>
      <w:r>
        <w:rPr>
          <w:rFonts w:cs="Arial"/>
        </w:rPr>
        <w:br w:type="page"/>
      </w:r>
    </w:p>
    <w:p w14:paraId="2AFB692B" w14:textId="77777777" w:rsidR="00CD5116" w:rsidRPr="00C33D72" w:rsidRDefault="00CD5116" w:rsidP="00CD5116">
      <w:pPr>
        <w:spacing w:after="80"/>
        <w:rPr>
          <w:rFonts w:cs="Arial"/>
        </w:rPr>
      </w:pPr>
    </w:p>
    <w:p w14:paraId="3CA06DA4" w14:textId="09FE60CE" w:rsidR="00C73616" w:rsidRDefault="00CD5116" w:rsidP="00C73616">
      <w:pPr>
        <w:spacing w:after="80"/>
        <w:rPr>
          <w:rFonts w:cs="Arial"/>
          <w:szCs w:val="20"/>
        </w:rPr>
      </w:pPr>
      <w:r w:rsidRPr="00C33D72">
        <w:rPr>
          <w:rFonts w:cs="Arial"/>
        </w:rPr>
        <w:t> </w:t>
      </w:r>
    </w:p>
    <w:p w14:paraId="719AFE66" w14:textId="16148062" w:rsidR="00C73616" w:rsidRDefault="00C73616" w:rsidP="00C73616">
      <w:pPr>
        <w:pStyle w:val="Naslov1"/>
        <w:jc w:val="right"/>
        <w:rPr>
          <w:rFonts w:ascii="Arial" w:eastAsia="Arial" w:hAnsi="Arial" w:cs="Arial"/>
          <w:sz w:val="24"/>
          <w:szCs w:val="24"/>
        </w:rPr>
      </w:pPr>
      <w:r w:rsidRPr="002A285B">
        <w:rPr>
          <w:rFonts w:ascii="Arial" w:eastAsia="Arial" w:hAnsi="Arial" w:cs="Arial"/>
          <w:sz w:val="24"/>
          <w:szCs w:val="24"/>
        </w:rPr>
        <w:t xml:space="preserve">(OBR – </w:t>
      </w:r>
      <w:r>
        <w:rPr>
          <w:rFonts w:ascii="Arial" w:eastAsia="Arial" w:hAnsi="Arial" w:cs="Arial"/>
          <w:sz w:val="24"/>
          <w:szCs w:val="24"/>
        </w:rPr>
        <w:t>4a</w:t>
      </w:r>
      <w:r w:rsidRPr="002A285B">
        <w:rPr>
          <w:rFonts w:ascii="Arial" w:eastAsia="Arial" w:hAnsi="Arial" w:cs="Arial"/>
          <w:sz w:val="24"/>
          <w:szCs w:val="24"/>
        </w:rPr>
        <w:t>)</w:t>
      </w:r>
    </w:p>
    <w:p w14:paraId="621E7661" w14:textId="45065150" w:rsidR="00C73616" w:rsidRPr="002A285B" w:rsidRDefault="00C73616" w:rsidP="00C73616">
      <w:pPr>
        <w:pStyle w:val="Naslov1"/>
        <w:jc w:val="left"/>
        <w:rPr>
          <w:rFonts w:ascii="Arial" w:hAnsi="Arial" w:cs="Arial"/>
          <w:sz w:val="24"/>
          <w:szCs w:val="24"/>
        </w:rPr>
      </w:pPr>
      <w:r w:rsidRPr="002A285B">
        <w:rPr>
          <w:rFonts w:ascii="Arial" w:eastAsia="Arial" w:hAnsi="Arial" w:cs="Arial"/>
          <w:sz w:val="24"/>
          <w:szCs w:val="24"/>
        </w:rPr>
        <w:t xml:space="preserve">OBRAZEC </w:t>
      </w:r>
      <w:r>
        <w:rPr>
          <w:rFonts w:ascii="Arial" w:eastAsia="Arial" w:hAnsi="Arial" w:cs="Arial"/>
          <w:sz w:val="24"/>
          <w:szCs w:val="24"/>
        </w:rPr>
        <w:t>4a</w:t>
      </w:r>
      <w:r w:rsidRPr="002A285B">
        <w:rPr>
          <w:rFonts w:ascii="Arial" w:eastAsia="Arial" w:hAnsi="Arial" w:cs="Arial"/>
          <w:sz w:val="24"/>
          <w:szCs w:val="24"/>
        </w:rPr>
        <w:t xml:space="preserve">: </w:t>
      </w:r>
      <w:r>
        <w:rPr>
          <w:rFonts w:ascii="Arial" w:eastAsia="Arial" w:hAnsi="Arial" w:cs="Arial"/>
          <w:sz w:val="24"/>
          <w:szCs w:val="24"/>
        </w:rPr>
        <w:t>PONUDBENI PREDRAČUN – POPIS DEL</w:t>
      </w:r>
      <w:r w:rsidRPr="002A285B">
        <w:rPr>
          <w:rFonts w:ascii="Arial" w:eastAsia="Arial" w:hAnsi="Arial" w:cs="Arial"/>
          <w:sz w:val="24"/>
          <w:szCs w:val="24"/>
        </w:rPr>
        <w:t xml:space="preserve"> </w:t>
      </w:r>
    </w:p>
    <w:p w14:paraId="45B053A9" w14:textId="77777777" w:rsidR="00C73616" w:rsidRDefault="00C73616" w:rsidP="00C73616">
      <w:pPr>
        <w:spacing w:after="200"/>
        <w:rPr>
          <w:rFonts w:cs="Arial"/>
          <w:b/>
          <w:szCs w:val="20"/>
        </w:rPr>
      </w:pPr>
      <w:r w:rsidRPr="00DA5F5C">
        <w:rPr>
          <w:rFonts w:cs="Arial"/>
          <w:szCs w:val="20"/>
        </w:rPr>
        <w:t xml:space="preserve">Za javno naročilo: </w:t>
      </w:r>
      <w:r w:rsidRPr="00DA5F5C">
        <w:rPr>
          <w:rFonts w:cs="Arial"/>
          <w:b/>
          <w:szCs w:val="20"/>
        </w:rPr>
        <w:t>Rekonstrukcija dela javne poti JP 704991 Spodnje Partinje</w:t>
      </w:r>
    </w:p>
    <w:p w14:paraId="734CD972" w14:textId="77777777" w:rsidR="00C73B98" w:rsidRDefault="00C73B98" w:rsidP="00C73616">
      <w:pPr>
        <w:spacing w:after="200"/>
        <w:rPr>
          <w:rFonts w:cs="Arial"/>
          <w:b/>
          <w:szCs w:val="20"/>
        </w:rPr>
      </w:pPr>
    </w:p>
    <w:p w14:paraId="18864DDE" w14:textId="4861841C" w:rsidR="00C73616" w:rsidRPr="00DA5F5C" w:rsidRDefault="00874DCB" w:rsidP="00C73616">
      <w:pPr>
        <w:spacing w:after="200"/>
        <w:rPr>
          <w:rFonts w:cs="Arial"/>
          <w:b/>
          <w:szCs w:val="20"/>
        </w:rPr>
      </w:pPr>
      <w:r w:rsidRPr="00874DCB">
        <w:rPr>
          <w:rFonts w:cs="Arial"/>
          <w:b/>
          <w:szCs w:val="20"/>
        </w:rPr>
        <w:t>Ponudnik mora predložiti izpolnjen ponudbeni predračun – popis del v *.</w:t>
      </w:r>
      <w:proofErr w:type="spellStart"/>
      <w:r w:rsidRPr="00874DCB">
        <w:rPr>
          <w:rFonts w:cs="Arial"/>
          <w:b/>
          <w:szCs w:val="20"/>
        </w:rPr>
        <w:t>pdf</w:t>
      </w:r>
      <w:proofErr w:type="spellEnd"/>
      <w:r w:rsidRPr="00874DCB">
        <w:rPr>
          <w:rFonts w:cs="Arial"/>
          <w:b/>
          <w:szCs w:val="20"/>
        </w:rPr>
        <w:t xml:space="preserve"> in </w:t>
      </w:r>
      <w:r w:rsidRPr="00874DCB">
        <w:rPr>
          <w:rFonts w:cs="Arial"/>
          <w:b/>
          <w:i/>
          <w:iCs/>
          <w:szCs w:val="20"/>
        </w:rPr>
        <w:t>.</w:t>
      </w:r>
      <w:proofErr w:type="spellStart"/>
      <w:r w:rsidRPr="00874DCB">
        <w:rPr>
          <w:rFonts w:cs="Arial"/>
          <w:b/>
          <w:i/>
          <w:iCs/>
          <w:szCs w:val="20"/>
        </w:rPr>
        <w:t>xls</w:t>
      </w:r>
      <w:proofErr w:type="spellEnd"/>
      <w:r w:rsidRPr="00874DCB">
        <w:rPr>
          <w:rFonts w:cs="Arial"/>
          <w:b/>
          <w:i/>
          <w:iCs/>
          <w:szCs w:val="20"/>
        </w:rPr>
        <w:t xml:space="preserve"> oziroma .</w:t>
      </w:r>
      <w:proofErr w:type="spellStart"/>
      <w:r w:rsidRPr="00874DCB">
        <w:rPr>
          <w:rFonts w:cs="Arial"/>
          <w:b/>
          <w:i/>
          <w:iCs/>
          <w:szCs w:val="20"/>
        </w:rPr>
        <w:t>xlsx</w:t>
      </w:r>
      <w:proofErr w:type="spellEnd"/>
      <w:r w:rsidRPr="00874DCB">
        <w:rPr>
          <w:rFonts w:cs="Arial"/>
          <w:b/>
          <w:i/>
          <w:iCs/>
          <w:szCs w:val="20"/>
        </w:rPr>
        <w:t xml:space="preserve"> </w:t>
      </w:r>
      <w:r w:rsidRPr="00874DCB">
        <w:rPr>
          <w:rFonts w:cs="Arial"/>
          <w:b/>
          <w:szCs w:val="20"/>
        </w:rPr>
        <w:t>obliki v skladu z navodili za oddajo ponudbe v sistemu e-JN</w:t>
      </w:r>
      <w:r w:rsidR="00C73B98" w:rsidRPr="00874DCB">
        <w:rPr>
          <w:rFonts w:cs="Arial"/>
          <w:b/>
          <w:szCs w:val="20"/>
        </w:rPr>
        <w:t>.</w:t>
      </w:r>
    </w:p>
    <w:p w14:paraId="7ED46B91" w14:textId="77777777" w:rsidR="00C73616" w:rsidRPr="00C33D72" w:rsidRDefault="00C73616" w:rsidP="00C73616">
      <w:pPr>
        <w:spacing w:after="80"/>
        <w:ind w:right="1132"/>
        <w:jc w:val="both"/>
        <w:rPr>
          <w:rFonts w:cs="Arial"/>
        </w:rPr>
      </w:pPr>
      <w:r w:rsidRPr="00C33D72">
        <w:rPr>
          <w:rFonts w:cs="Arial"/>
        </w:rPr>
        <w:t>V ponudbenem predračunu je v nekaterih postavkah lahko zaradi ustreznejšega opisa materialov ali opreme v informativne namene naveden tudi proizvajalec in tip materiala ali opreme. Navedba je zgolj informativne narave in se lahko ponudi material oz. oprema, ki je enakovredna (68. člen ZJN-3).</w:t>
      </w:r>
      <w:r w:rsidRPr="00C33D72">
        <w:rPr>
          <w:rFonts w:cs="Arial"/>
        </w:rPr>
        <w:tab/>
      </w:r>
    </w:p>
    <w:p w14:paraId="362F8460" w14:textId="77777777" w:rsidR="00C73616" w:rsidRPr="00C33D72" w:rsidRDefault="00C73616" w:rsidP="00C73616">
      <w:pPr>
        <w:spacing w:after="80"/>
        <w:ind w:right="1132"/>
        <w:jc w:val="both"/>
        <w:rPr>
          <w:rFonts w:cs="Arial"/>
        </w:rPr>
      </w:pPr>
    </w:p>
    <w:p w14:paraId="57F62387" w14:textId="0BF17155" w:rsidR="00C73616" w:rsidRDefault="00FF448B" w:rsidP="00C73616">
      <w:pPr>
        <w:spacing w:after="80"/>
        <w:ind w:right="1132"/>
        <w:jc w:val="both"/>
        <w:rPr>
          <w:rFonts w:cs="Arial"/>
        </w:rPr>
      </w:pPr>
      <w:r w:rsidRPr="00C33D72">
        <w:rPr>
          <w:rFonts w:cs="Arial"/>
        </w:rPr>
        <w:t xml:space="preserve">Ponudnik v informacijskem sistemu e-JN </w:t>
      </w:r>
      <w:r>
        <w:rPr>
          <w:rFonts w:cs="Arial"/>
        </w:rPr>
        <w:t>o</w:t>
      </w:r>
      <w:r w:rsidR="00C73616" w:rsidRPr="00C33D72">
        <w:rPr>
          <w:rFonts w:cs="Arial"/>
        </w:rPr>
        <w:t>brazec »</w:t>
      </w:r>
      <w:r>
        <w:rPr>
          <w:rFonts w:cs="Arial"/>
        </w:rPr>
        <w:t>Ponudbeni predračun – popis del</w:t>
      </w:r>
      <w:r w:rsidR="00C73616" w:rsidRPr="00C33D72">
        <w:rPr>
          <w:rFonts w:cs="Arial"/>
        </w:rPr>
        <w:t>« v *.</w:t>
      </w:r>
      <w:proofErr w:type="spellStart"/>
      <w:r w:rsidR="00C73616" w:rsidRPr="00C33D72">
        <w:rPr>
          <w:rFonts w:cs="Arial"/>
        </w:rPr>
        <w:t>pdf</w:t>
      </w:r>
      <w:proofErr w:type="spellEnd"/>
      <w:r w:rsidR="00C73616" w:rsidRPr="00C33D72">
        <w:rPr>
          <w:rFonts w:cs="Arial"/>
        </w:rPr>
        <w:t xml:space="preserve"> in *.</w:t>
      </w:r>
      <w:proofErr w:type="spellStart"/>
      <w:r w:rsidR="00C73616" w:rsidRPr="00C33D72">
        <w:rPr>
          <w:rFonts w:cs="Arial"/>
        </w:rPr>
        <w:t>xls</w:t>
      </w:r>
      <w:proofErr w:type="spellEnd"/>
      <w:r w:rsidR="00C73616" w:rsidRPr="00C33D72">
        <w:rPr>
          <w:rFonts w:cs="Arial"/>
        </w:rPr>
        <w:t xml:space="preserve"> oziroma *.</w:t>
      </w:r>
      <w:proofErr w:type="spellStart"/>
      <w:r w:rsidR="00C73616" w:rsidRPr="00C33D72">
        <w:rPr>
          <w:rFonts w:cs="Arial"/>
        </w:rPr>
        <w:t>xlsx</w:t>
      </w:r>
      <w:proofErr w:type="spellEnd"/>
      <w:r w:rsidR="00C73616" w:rsidRPr="00C33D72">
        <w:rPr>
          <w:rFonts w:cs="Arial"/>
        </w:rPr>
        <w:t xml:space="preserve"> naloži v razdelek »Drugi dokumenti«.</w:t>
      </w:r>
    </w:p>
    <w:p w14:paraId="18BDC4EB" w14:textId="77777777" w:rsidR="00C73616" w:rsidRDefault="00C73616" w:rsidP="00C73616">
      <w:pPr>
        <w:spacing w:after="80"/>
        <w:ind w:right="1132"/>
        <w:jc w:val="both"/>
        <w:rPr>
          <w:rFonts w:cs="Arial"/>
        </w:rPr>
      </w:pPr>
    </w:p>
    <w:p w14:paraId="43381ACD" w14:textId="600838E9" w:rsidR="00C73616" w:rsidRDefault="00C73616" w:rsidP="00C73616">
      <w:pPr>
        <w:spacing w:after="80"/>
        <w:ind w:right="1132"/>
        <w:jc w:val="both"/>
        <w:rPr>
          <w:rFonts w:cs="Arial"/>
        </w:rPr>
      </w:pPr>
      <w:r w:rsidRPr="00C33D72">
        <w:rPr>
          <w:rFonts w:cs="Arial"/>
        </w:rPr>
        <w:t xml:space="preserve">V primeru razhajanj med podatki v Povzetku predračuna </w:t>
      </w:r>
      <w:r w:rsidR="00FF448B">
        <w:rPr>
          <w:rFonts w:cs="Arial"/>
        </w:rPr>
        <w:t xml:space="preserve">– </w:t>
      </w:r>
      <w:r w:rsidRPr="00C33D72">
        <w:rPr>
          <w:rFonts w:cs="Arial"/>
        </w:rPr>
        <w:t>rekapitulaciji</w:t>
      </w:r>
      <w:r w:rsidR="00C73B98">
        <w:rPr>
          <w:rFonts w:cs="Arial"/>
        </w:rPr>
        <w:t xml:space="preserve"> </w:t>
      </w:r>
      <w:r w:rsidRPr="00C33D72">
        <w:rPr>
          <w:rFonts w:cs="Arial"/>
        </w:rPr>
        <w:t xml:space="preserve">in celotnim </w:t>
      </w:r>
      <w:r w:rsidR="00C73B98">
        <w:rPr>
          <w:rFonts w:cs="Arial"/>
        </w:rPr>
        <w:t>Ponudbenim predračunom</w:t>
      </w:r>
      <w:r w:rsidRPr="00C33D72">
        <w:rPr>
          <w:rFonts w:cs="Arial"/>
        </w:rPr>
        <w:t>, kot veljavni štejejo podatki v celotnem predračunu, naloženim v razdelku »Drugi dokumenti«.</w:t>
      </w:r>
    </w:p>
    <w:p w14:paraId="798BBE3D" w14:textId="77777777" w:rsidR="007C315C" w:rsidRDefault="007C315C" w:rsidP="00C73616">
      <w:pPr>
        <w:spacing w:after="80"/>
        <w:ind w:right="1132"/>
        <w:jc w:val="both"/>
        <w:rPr>
          <w:rFonts w:cs="Arial"/>
        </w:rPr>
      </w:pPr>
    </w:p>
    <w:p w14:paraId="19285031" w14:textId="3A991A9B" w:rsidR="007C315C" w:rsidRDefault="007C315C">
      <w:pPr>
        <w:spacing w:after="200" w:line="276" w:lineRule="auto"/>
        <w:rPr>
          <w:rFonts w:cs="Arial"/>
        </w:rPr>
      </w:pPr>
      <w:r>
        <w:rPr>
          <w:rFonts w:cs="Arial"/>
        </w:rPr>
        <w:br w:type="page"/>
      </w:r>
    </w:p>
    <w:p w14:paraId="1E9E7122" w14:textId="77777777" w:rsidR="007C315C" w:rsidRDefault="007C315C" w:rsidP="00C73616">
      <w:pPr>
        <w:spacing w:after="80"/>
        <w:ind w:right="1132"/>
        <w:jc w:val="both"/>
        <w:rPr>
          <w:rFonts w:cs="Arial"/>
        </w:rPr>
      </w:pPr>
    </w:p>
    <w:p w14:paraId="7B6ADE69" w14:textId="3C748684" w:rsidR="007C315C" w:rsidRDefault="007C315C" w:rsidP="007C315C">
      <w:pPr>
        <w:pStyle w:val="Naslov1"/>
        <w:jc w:val="right"/>
        <w:rPr>
          <w:rFonts w:ascii="Arial" w:eastAsia="Arial" w:hAnsi="Arial" w:cs="Arial"/>
          <w:sz w:val="24"/>
          <w:szCs w:val="24"/>
        </w:rPr>
      </w:pPr>
      <w:r w:rsidRPr="002A285B">
        <w:rPr>
          <w:rFonts w:ascii="Arial" w:eastAsia="Arial" w:hAnsi="Arial" w:cs="Arial"/>
          <w:sz w:val="24"/>
          <w:szCs w:val="24"/>
        </w:rPr>
        <w:t xml:space="preserve">(OBR – </w:t>
      </w:r>
      <w:r>
        <w:rPr>
          <w:rFonts w:ascii="Arial" w:eastAsia="Arial" w:hAnsi="Arial" w:cs="Arial"/>
          <w:sz w:val="24"/>
          <w:szCs w:val="24"/>
        </w:rPr>
        <w:t>5</w:t>
      </w:r>
      <w:r w:rsidRPr="002A285B">
        <w:rPr>
          <w:rFonts w:ascii="Arial" w:eastAsia="Arial" w:hAnsi="Arial" w:cs="Arial"/>
          <w:sz w:val="24"/>
          <w:szCs w:val="24"/>
        </w:rPr>
        <w:t>)</w:t>
      </w:r>
    </w:p>
    <w:p w14:paraId="4DE34AD2" w14:textId="56549DEA" w:rsidR="007C315C" w:rsidRDefault="007C315C" w:rsidP="007C315C">
      <w:pPr>
        <w:pStyle w:val="Naslov1"/>
        <w:jc w:val="left"/>
        <w:rPr>
          <w:rFonts w:ascii="Arial" w:eastAsia="Arial" w:hAnsi="Arial" w:cs="Arial"/>
          <w:sz w:val="24"/>
          <w:szCs w:val="24"/>
        </w:rPr>
      </w:pPr>
      <w:r w:rsidRPr="002A285B">
        <w:rPr>
          <w:rFonts w:ascii="Arial" w:eastAsia="Arial" w:hAnsi="Arial" w:cs="Arial"/>
          <w:sz w:val="24"/>
          <w:szCs w:val="24"/>
        </w:rPr>
        <w:t xml:space="preserve">OBRAZEC </w:t>
      </w:r>
      <w:r>
        <w:rPr>
          <w:rFonts w:ascii="Arial" w:eastAsia="Arial" w:hAnsi="Arial" w:cs="Arial"/>
          <w:sz w:val="24"/>
          <w:szCs w:val="24"/>
        </w:rPr>
        <w:t>5</w:t>
      </w:r>
      <w:r w:rsidRPr="002A285B">
        <w:rPr>
          <w:rFonts w:ascii="Arial" w:eastAsia="Arial" w:hAnsi="Arial" w:cs="Arial"/>
          <w:sz w:val="24"/>
          <w:szCs w:val="24"/>
        </w:rPr>
        <w:t xml:space="preserve">: </w:t>
      </w:r>
      <w:r w:rsidR="00623615" w:rsidRPr="00623615">
        <w:rPr>
          <w:rFonts w:ascii="Arial" w:eastAsia="Arial" w:hAnsi="Arial" w:cs="Arial"/>
          <w:sz w:val="24"/>
          <w:szCs w:val="24"/>
        </w:rPr>
        <w:t>VZOREC MENIČNE IZJAVE S POOBLASTILOM ZA IZPOLNITEV ZA DOBRO IZVEDBO POGODBENIH OBVEZNOSTI</w:t>
      </w:r>
    </w:p>
    <w:p w14:paraId="7A8D0A4E" w14:textId="77777777" w:rsidR="00623615" w:rsidRPr="00623615" w:rsidRDefault="00623615" w:rsidP="00623615"/>
    <w:p w14:paraId="23BA2AB0" w14:textId="77777777" w:rsidR="007C315C" w:rsidRDefault="007C315C" w:rsidP="007C315C">
      <w:pPr>
        <w:spacing w:after="200"/>
        <w:rPr>
          <w:rFonts w:cs="Arial"/>
          <w:b/>
          <w:sz w:val="18"/>
          <w:szCs w:val="18"/>
        </w:rPr>
      </w:pPr>
      <w:r w:rsidRPr="002A285B">
        <w:rPr>
          <w:rFonts w:cs="Arial"/>
          <w:sz w:val="18"/>
          <w:szCs w:val="18"/>
        </w:rPr>
        <w:t xml:space="preserve">Za javno naročilo: </w:t>
      </w:r>
      <w:r w:rsidRPr="002A285B">
        <w:rPr>
          <w:rFonts w:cs="Arial"/>
          <w:b/>
          <w:sz w:val="18"/>
          <w:szCs w:val="18"/>
        </w:rPr>
        <w:t>Rekonstrukcija dela javne poti JP 704991 Spodnje Partinje</w:t>
      </w:r>
    </w:p>
    <w:p w14:paraId="70A7A628" w14:textId="77777777" w:rsidR="00623615" w:rsidRDefault="00623615" w:rsidP="00623615">
      <w:pPr>
        <w:spacing w:after="200"/>
        <w:rPr>
          <w:rFonts w:cs="Arial"/>
          <w:bCs/>
          <w:szCs w:val="20"/>
        </w:rPr>
      </w:pPr>
      <w:r w:rsidRPr="00623615">
        <w:rPr>
          <w:rFonts w:cs="Arial"/>
          <w:bCs/>
          <w:szCs w:val="20"/>
        </w:rPr>
        <w:t>Ponudnik: ……………………………………………………………………………………………………………………………………………………………………………………………………………………………………………………………………………………</w:t>
      </w:r>
    </w:p>
    <w:p w14:paraId="5A52DD66" w14:textId="6A9E5233" w:rsidR="00623615" w:rsidRPr="00623615" w:rsidRDefault="00623615" w:rsidP="00623615">
      <w:pPr>
        <w:spacing w:after="200"/>
        <w:rPr>
          <w:rFonts w:cs="Arial"/>
          <w:bCs/>
          <w:szCs w:val="20"/>
        </w:rPr>
      </w:pPr>
      <w:r w:rsidRPr="00623615">
        <w:rPr>
          <w:rFonts w:cs="Arial"/>
          <w:bCs/>
          <w:szCs w:val="20"/>
        </w:rPr>
        <w:t>(naziv in naslov)</w:t>
      </w:r>
    </w:p>
    <w:p w14:paraId="380488F7" w14:textId="07C918CF" w:rsidR="00623615" w:rsidRPr="00623615" w:rsidRDefault="00623615" w:rsidP="00623615">
      <w:pPr>
        <w:spacing w:after="200"/>
        <w:rPr>
          <w:rFonts w:cs="Arial"/>
          <w:bCs/>
          <w:szCs w:val="20"/>
        </w:rPr>
      </w:pPr>
      <w:r w:rsidRPr="00623615">
        <w:rPr>
          <w:rFonts w:cs="Arial"/>
          <w:bCs/>
          <w:szCs w:val="20"/>
        </w:rPr>
        <w:t>Zakoniti zastopnik oz. pooblaščenec ponudnika: …………………………………………………………………………………………………………………………………………</w:t>
      </w:r>
    </w:p>
    <w:p w14:paraId="21074FB0" w14:textId="77777777" w:rsidR="00623615" w:rsidRPr="00623615" w:rsidRDefault="00623615" w:rsidP="00623615">
      <w:pPr>
        <w:spacing w:after="200"/>
        <w:rPr>
          <w:rFonts w:cs="Arial"/>
          <w:bCs/>
          <w:szCs w:val="20"/>
        </w:rPr>
      </w:pPr>
      <w:r w:rsidRPr="00623615">
        <w:rPr>
          <w:rFonts w:cs="Arial"/>
          <w:bCs/>
          <w:szCs w:val="20"/>
        </w:rPr>
        <w:t>nepreklicno izjavljam, da pooblaščam naročnika: Občina Lenart, Trg osvoboditve 7, 2230 Lenart v Slovenskih goricah, da lahko podpisano bianco menico, ki je bila izročena kot zavarovanje za dobro izvedbo pogodbenih obveznosti za javno naročilo »REKONSTRUKCIJA DELA JAVNE POTI JP 704991 SPODNJE PARTINJE«, objavljeno na Portalu javnih naročil pod št. objave ............................................, z dne ............................, skladno z določili dokumentacije v zvezi z oddajo javnega naročila in ponudbe za predmetno javno naročilo, brez poprejšnjega obvestila izpolni v vseh neizpolnjenih delih za znesek v višini 10 % pogodbene vrednosti z DDV:</w:t>
      </w:r>
    </w:p>
    <w:p w14:paraId="3088D241" w14:textId="77777777" w:rsidR="00623615" w:rsidRPr="00623615" w:rsidRDefault="00623615" w:rsidP="00623615">
      <w:pPr>
        <w:spacing w:after="200"/>
        <w:jc w:val="center"/>
        <w:rPr>
          <w:rFonts w:cs="Arial"/>
          <w:bCs/>
          <w:szCs w:val="20"/>
        </w:rPr>
      </w:pPr>
      <w:r w:rsidRPr="00623615">
        <w:rPr>
          <w:rFonts w:cs="Arial"/>
          <w:bCs/>
          <w:szCs w:val="20"/>
        </w:rPr>
        <w:t>……………………………… EUR.</w:t>
      </w:r>
    </w:p>
    <w:p w14:paraId="0BF6CDC0" w14:textId="77777777" w:rsidR="00623615" w:rsidRPr="00623615" w:rsidRDefault="00623615" w:rsidP="00623615">
      <w:pPr>
        <w:spacing w:after="200"/>
        <w:rPr>
          <w:rFonts w:cs="Arial"/>
          <w:bCs/>
          <w:szCs w:val="20"/>
        </w:rPr>
      </w:pPr>
      <w:r w:rsidRPr="00623615">
        <w:rPr>
          <w:rFonts w:cs="Arial"/>
          <w:bCs/>
          <w:szCs w:val="20"/>
        </w:rPr>
        <w:t>Ponudnik se odreka vsem ugovorom proti tako izpolnjeni menici in se zavezuje menico plačati, ko dospe, v gotovini. To pooblastilo preneha veljati z dnem predložitve finančnega zavarovanja za odpravo napak v garancijski dobi iz veljavne pogodbe za izvedbo javnega naročila »REKONSTRUKCIJA DELA JAVNE POTI JP 704991 SPODNJE PARTINJE«.</w:t>
      </w:r>
    </w:p>
    <w:p w14:paraId="163FF2D4" w14:textId="77777777" w:rsidR="00623615" w:rsidRPr="00623615" w:rsidRDefault="00623615" w:rsidP="00623615">
      <w:pPr>
        <w:spacing w:after="200"/>
        <w:rPr>
          <w:rFonts w:cs="Arial"/>
          <w:bCs/>
          <w:szCs w:val="20"/>
        </w:rPr>
      </w:pPr>
      <w:r w:rsidRPr="00623615">
        <w:rPr>
          <w:rFonts w:cs="Arial"/>
          <w:bCs/>
          <w:szCs w:val="20"/>
        </w:rPr>
        <w:t>Menični znesek se nakaže na račun naročnika št. SI56 0110 0010 0005 869, odprt pri Upravi Republike Slovenije za javna plačila (UJP).</w:t>
      </w:r>
    </w:p>
    <w:p w14:paraId="2E536BB5" w14:textId="77777777" w:rsidR="00623615" w:rsidRPr="00623615" w:rsidRDefault="00623615" w:rsidP="00623615">
      <w:pPr>
        <w:spacing w:after="200"/>
        <w:rPr>
          <w:rFonts w:cs="Arial"/>
          <w:bCs/>
          <w:szCs w:val="20"/>
        </w:rPr>
      </w:pPr>
      <w:r w:rsidRPr="00623615">
        <w:rPr>
          <w:rFonts w:cs="Arial"/>
          <w:bCs/>
          <w:szCs w:val="20"/>
        </w:rPr>
        <w:t>Ponudnik izjavlja, da se zaveda pravnih posledic izdaje menice v zavarovanje. Menica naj se izpolni s klavzulo:</w:t>
      </w:r>
    </w:p>
    <w:p w14:paraId="5157DD8A" w14:textId="77777777" w:rsidR="00623615" w:rsidRPr="00623615" w:rsidRDefault="00623615" w:rsidP="00416E5F">
      <w:pPr>
        <w:spacing w:after="200"/>
        <w:jc w:val="center"/>
        <w:rPr>
          <w:rFonts w:cs="Arial"/>
          <w:bCs/>
          <w:szCs w:val="20"/>
        </w:rPr>
      </w:pPr>
      <w:r w:rsidRPr="00623615">
        <w:rPr>
          <w:rFonts w:cs="Arial"/>
          <w:bCs/>
          <w:szCs w:val="20"/>
        </w:rPr>
        <w:t>»BREZ PROTESTA«.</w:t>
      </w:r>
    </w:p>
    <w:p w14:paraId="32DAC85B" w14:textId="77777777" w:rsidR="00623615" w:rsidRPr="00623615" w:rsidRDefault="00623615" w:rsidP="00623615">
      <w:pPr>
        <w:spacing w:after="200"/>
        <w:rPr>
          <w:rFonts w:cs="Arial"/>
          <w:bCs/>
          <w:szCs w:val="20"/>
        </w:rPr>
      </w:pPr>
      <w:r w:rsidRPr="00623615">
        <w:rPr>
          <w:rFonts w:cs="Arial"/>
          <w:bCs/>
          <w:szCs w:val="20"/>
        </w:rPr>
        <w:t>Ponudnik hkrati POOBLAŠČA naročnika: Občina Lenart, Trg osvoboditve 7, 2230 Lenart v Slovenskih goricah, da predloži menico na unovčenje in izrecno dovoljuje banki izplačilo take menice. Tako daje NALOG ZA PLAČILO oziroma POOBLASTILO vsem spodaj navedenim bankam iz naslednjih računov:</w:t>
      </w:r>
    </w:p>
    <w:p w14:paraId="0E452101" w14:textId="7236B70D" w:rsidR="00623615" w:rsidRPr="00623615" w:rsidRDefault="00623615" w:rsidP="00623615">
      <w:pPr>
        <w:spacing w:after="200"/>
        <w:rPr>
          <w:rFonts w:cs="Arial"/>
          <w:bCs/>
          <w:szCs w:val="20"/>
        </w:rPr>
      </w:pPr>
      <w:r w:rsidRPr="00623615">
        <w:rPr>
          <w:rFonts w:cs="Arial"/>
          <w:bCs/>
          <w:szCs w:val="20"/>
        </w:rPr>
        <w:t xml:space="preserve"> …………………………………………………………………………………………………………………………………………</w:t>
      </w:r>
    </w:p>
    <w:p w14:paraId="0D0FE3F4" w14:textId="381970EC" w:rsidR="00623615" w:rsidRPr="00623615" w:rsidRDefault="00623615" w:rsidP="00623615">
      <w:pPr>
        <w:spacing w:after="200"/>
        <w:rPr>
          <w:rFonts w:cs="Arial"/>
          <w:bCs/>
          <w:szCs w:val="20"/>
        </w:rPr>
      </w:pPr>
      <w:r w:rsidRPr="00623615">
        <w:rPr>
          <w:rFonts w:cs="Arial"/>
          <w:bCs/>
          <w:szCs w:val="20"/>
        </w:rPr>
        <w:t xml:space="preserve"> …………………………………………………………………………………………………………………………………………</w:t>
      </w:r>
    </w:p>
    <w:p w14:paraId="35A8D125" w14:textId="77777777" w:rsidR="00623615" w:rsidRDefault="00623615" w:rsidP="00623615">
      <w:pPr>
        <w:spacing w:after="200"/>
        <w:rPr>
          <w:rFonts w:cs="Arial"/>
          <w:bCs/>
          <w:szCs w:val="20"/>
        </w:rPr>
      </w:pPr>
      <w:r w:rsidRPr="00623615">
        <w:rPr>
          <w:rFonts w:cs="Arial"/>
          <w:bCs/>
          <w:szCs w:val="20"/>
        </w:rPr>
        <w:t>V primeru odprtja dodatnega računa, ki ni zgoraj naveden, izrecno dovoljujem izplačilo menice in pooblaščam banko, pri kateri je takšen račun odprt, da izvede plačilo.</w:t>
      </w:r>
    </w:p>
    <w:p w14:paraId="7D4263DA" w14:textId="77777777" w:rsidR="00623615" w:rsidRDefault="00623615" w:rsidP="00623615">
      <w:pPr>
        <w:spacing w:after="200"/>
        <w:rPr>
          <w:rFonts w:cs="Arial"/>
          <w:bCs/>
          <w:szCs w:val="20"/>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623615" w:rsidRPr="00DA5F5C" w14:paraId="0B1C8938" w14:textId="77777777" w:rsidTr="00DE569F">
        <w:trPr>
          <w:jc w:val="center"/>
        </w:trPr>
        <w:tc>
          <w:tcPr>
            <w:tcW w:w="5244" w:type="dxa"/>
            <w:tcMar>
              <w:top w:w="70" w:type="dxa"/>
              <w:left w:w="110" w:type="dxa"/>
              <w:bottom w:w="70" w:type="dxa"/>
              <w:right w:w="110" w:type="dxa"/>
            </w:tcMar>
            <w:vAlign w:val="center"/>
          </w:tcPr>
          <w:p w14:paraId="386D01A4" w14:textId="77777777" w:rsidR="00623615" w:rsidRPr="00DA5F5C" w:rsidRDefault="00623615" w:rsidP="00DE569F">
            <w:pPr>
              <w:spacing w:after="0" w:line="252" w:lineRule="auto"/>
              <w:rPr>
                <w:rFonts w:cs="Arial"/>
                <w:szCs w:val="20"/>
              </w:rPr>
            </w:pPr>
            <w:r w:rsidRPr="00DA5F5C">
              <w:rPr>
                <w:rFonts w:cs="Arial"/>
                <w:szCs w:val="20"/>
              </w:rPr>
              <w:t>Kraj in datum: __________________________</w:t>
            </w:r>
          </w:p>
        </w:tc>
        <w:tc>
          <w:tcPr>
            <w:tcW w:w="5244" w:type="dxa"/>
            <w:tcMar>
              <w:top w:w="70" w:type="dxa"/>
              <w:left w:w="110" w:type="dxa"/>
              <w:bottom w:w="70" w:type="dxa"/>
              <w:right w:w="110" w:type="dxa"/>
            </w:tcMar>
            <w:vAlign w:val="center"/>
          </w:tcPr>
          <w:p w14:paraId="48E4C313" w14:textId="77777777" w:rsidR="00623615" w:rsidRPr="00DA5F5C" w:rsidRDefault="00623615" w:rsidP="00DE569F">
            <w:pPr>
              <w:spacing w:after="0" w:line="252" w:lineRule="auto"/>
              <w:rPr>
                <w:rFonts w:cs="Arial"/>
                <w:szCs w:val="20"/>
              </w:rPr>
            </w:pPr>
            <w:r w:rsidRPr="00DA5F5C">
              <w:rPr>
                <w:rFonts w:cs="Arial"/>
                <w:szCs w:val="20"/>
              </w:rPr>
              <w:t>Ponudnik: ______________________________</w:t>
            </w:r>
          </w:p>
        </w:tc>
      </w:tr>
      <w:tr w:rsidR="00623615" w:rsidRPr="00DA5F5C" w14:paraId="31DC2AE5" w14:textId="77777777" w:rsidTr="00DE569F">
        <w:trPr>
          <w:jc w:val="center"/>
        </w:trPr>
        <w:tc>
          <w:tcPr>
            <w:tcW w:w="5244" w:type="dxa"/>
            <w:tcMar>
              <w:top w:w="70" w:type="dxa"/>
              <w:left w:w="110" w:type="dxa"/>
              <w:bottom w:w="70" w:type="dxa"/>
              <w:right w:w="110" w:type="dxa"/>
            </w:tcMar>
            <w:vAlign w:val="center"/>
          </w:tcPr>
          <w:p w14:paraId="60C8F099" w14:textId="77777777" w:rsidR="00623615" w:rsidRPr="00DA5F5C" w:rsidRDefault="00623615" w:rsidP="00DE569F">
            <w:pPr>
              <w:spacing w:after="0" w:line="252" w:lineRule="auto"/>
              <w:rPr>
                <w:rFonts w:cs="Arial"/>
                <w:szCs w:val="20"/>
              </w:rPr>
            </w:pPr>
            <w:r w:rsidRPr="00DA5F5C">
              <w:rPr>
                <w:rFonts w:cs="Arial"/>
                <w:szCs w:val="20"/>
              </w:rPr>
              <w:t>(žig)</w:t>
            </w:r>
          </w:p>
        </w:tc>
        <w:tc>
          <w:tcPr>
            <w:tcW w:w="5244" w:type="dxa"/>
            <w:tcMar>
              <w:top w:w="70" w:type="dxa"/>
              <w:left w:w="110" w:type="dxa"/>
              <w:bottom w:w="70" w:type="dxa"/>
              <w:right w:w="110" w:type="dxa"/>
            </w:tcMar>
            <w:vAlign w:val="center"/>
          </w:tcPr>
          <w:p w14:paraId="17C313D2" w14:textId="77777777" w:rsidR="00623615" w:rsidRPr="00DA5F5C" w:rsidRDefault="00623615" w:rsidP="00DE569F">
            <w:pPr>
              <w:spacing w:after="0" w:line="252" w:lineRule="auto"/>
              <w:rPr>
                <w:rFonts w:cs="Arial"/>
                <w:szCs w:val="20"/>
              </w:rPr>
            </w:pPr>
            <w:r w:rsidRPr="00DA5F5C">
              <w:rPr>
                <w:rFonts w:cs="Arial"/>
                <w:szCs w:val="20"/>
              </w:rPr>
              <w:t>________________________________________</w:t>
            </w:r>
          </w:p>
        </w:tc>
      </w:tr>
      <w:tr w:rsidR="00623615" w:rsidRPr="00DA5F5C" w14:paraId="0BAB9AB9" w14:textId="77777777" w:rsidTr="00DE569F">
        <w:trPr>
          <w:jc w:val="center"/>
        </w:trPr>
        <w:tc>
          <w:tcPr>
            <w:tcW w:w="5244" w:type="dxa"/>
            <w:tcMar>
              <w:top w:w="70" w:type="dxa"/>
              <w:left w:w="110" w:type="dxa"/>
              <w:bottom w:w="70" w:type="dxa"/>
              <w:right w:w="110" w:type="dxa"/>
            </w:tcMar>
            <w:vAlign w:val="center"/>
          </w:tcPr>
          <w:p w14:paraId="6666513B" w14:textId="77777777" w:rsidR="00623615" w:rsidRPr="00DA5F5C" w:rsidRDefault="00623615" w:rsidP="00DE569F">
            <w:pPr>
              <w:spacing w:after="0" w:line="252" w:lineRule="auto"/>
              <w:rPr>
                <w:rFonts w:cs="Arial"/>
                <w:szCs w:val="20"/>
              </w:rPr>
            </w:pPr>
          </w:p>
        </w:tc>
        <w:tc>
          <w:tcPr>
            <w:tcW w:w="5244" w:type="dxa"/>
            <w:tcMar>
              <w:top w:w="70" w:type="dxa"/>
              <w:left w:w="110" w:type="dxa"/>
              <w:bottom w:w="70" w:type="dxa"/>
              <w:right w:w="110" w:type="dxa"/>
            </w:tcMar>
            <w:vAlign w:val="center"/>
          </w:tcPr>
          <w:p w14:paraId="7E472D8E" w14:textId="77777777" w:rsidR="00623615" w:rsidRPr="00DA5F5C" w:rsidRDefault="00623615" w:rsidP="00DE569F">
            <w:pPr>
              <w:spacing w:after="0" w:line="252" w:lineRule="auto"/>
              <w:rPr>
                <w:rFonts w:cs="Arial"/>
                <w:szCs w:val="20"/>
              </w:rPr>
            </w:pPr>
            <w:r w:rsidRPr="00DA5F5C">
              <w:rPr>
                <w:rFonts w:cs="Arial"/>
                <w:i/>
                <w:szCs w:val="20"/>
              </w:rPr>
              <w:t>(ime in priimek ter podpis)</w:t>
            </w:r>
          </w:p>
        </w:tc>
      </w:tr>
    </w:tbl>
    <w:p w14:paraId="145C6A77" w14:textId="77777777" w:rsidR="00623615" w:rsidRPr="00623615" w:rsidRDefault="00623615" w:rsidP="00623615">
      <w:pPr>
        <w:spacing w:after="200"/>
        <w:rPr>
          <w:rFonts w:cs="Arial"/>
          <w:bCs/>
          <w:szCs w:val="20"/>
        </w:rPr>
      </w:pPr>
    </w:p>
    <w:p w14:paraId="5B12F18D" w14:textId="77777777" w:rsidR="007C315C" w:rsidRDefault="007C315C" w:rsidP="007C315C">
      <w:pPr>
        <w:spacing w:after="200"/>
        <w:rPr>
          <w:rFonts w:cs="Arial"/>
          <w:b/>
          <w:sz w:val="18"/>
          <w:szCs w:val="18"/>
        </w:rPr>
      </w:pPr>
    </w:p>
    <w:p w14:paraId="4106EAE7" w14:textId="27790004" w:rsidR="007C315C" w:rsidRDefault="007C315C" w:rsidP="007C315C">
      <w:pPr>
        <w:pStyle w:val="Naslov1"/>
        <w:jc w:val="right"/>
        <w:rPr>
          <w:rFonts w:ascii="Arial" w:eastAsia="Arial" w:hAnsi="Arial" w:cs="Arial"/>
          <w:sz w:val="24"/>
          <w:szCs w:val="24"/>
        </w:rPr>
      </w:pPr>
      <w:r w:rsidRPr="002A285B">
        <w:rPr>
          <w:rFonts w:ascii="Arial" w:eastAsia="Arial" w:hAnsi="Arial" w:cs="Arial"/>
          <w:sz w:val="24"/>
          <w:szCs w:val="24"/>
        </w:rPr>
        <w:t xml:space="preserve">(OBR – </w:t>
      </w:r>
      <w:r>
        <w:rPr>
          <w:rFonts w:ascii="Arial" w:eastAsia="Arial" w:hAnsi="Arial" w:cs="Arial"/>
          <w:sz w:val="24"/>
          <w:szCs w:val="24"/>
        </w:rPr>
        <w:t>6</w:t>
      </w:r>
      <w:r w:rsidRPr="002A285B">
        <w:rPr>
          <w:rFonts w:ascii="Arial" w:eastAsia="Arial" w:hAnsi="Arial" w:cs="Arial"/>
          <w:sz w:val="24"/>
          <w:szCs w:val="24"/>
        </w:rPr>
        <w:t>)</w:t>
      </w:r>
    </w:p>
    <w:p w14:paraId="416E775C" w14:textId="4F26DAB9" w:rsidR="007C315C" w:rsidRDefault="007C315C" w:rsidP="007C315C">
      <w:pPr>
        <w:pStyle w:val="Naslov1"/>
        <w:jc w:val="left"/>
        <w:rPr>
          <w:rFonts w:ascii="Arial" w:eastAsia="Arial" w:hAnsi="Arial" w:cs="Arial"/>
          <w:sz w:val="24"/>
          <w:szCs w:val="24"/>
        </w:rPr>
      </w:pPr>
      <w:r w:rsidRPr="002A285B">
        <w:rPr>
          <w:rFonts w:ascii="Arial" w:eastAsia="Arial" w:hAnsi="Arial" w:cs="Arial"/>
          <w:sz w:val="24"/>
          <w:szCs w:val="24"/>
        </w:rPr>
        <w:t xml:space="preserve">OBRAZEC </w:t>
      </w:r>
      <w:r>
        <w:rPr>
          <w:rFonts w:ascii="Arial" w:eastAsia="Arial" w:hAnsi="Arial" w:cs="Arial"/>
          <w:sz w:val="24"/>
          <w:szCs w:val="24"/>
        </w:rPr>
        <w:t>6</w:t>
      </w:r>
      <w:r w:rsidRPr="002A285B">
        <w:rPr>
          <w:rFonts w:ascii="Arial" w:eastAsia="Arial" w:hAnsi="Arial" w:cs="Arial"/>
          <w:sz w:val="24"/>
          <w:szCs w:val="24"/>
        </w:rPr>
        <w:t xml:space="preserve">: </w:t>
      </w:r>
      <w:r w:rsidR="00623615" w:rsidRPr="00623615">
        <w:rPr>
          <w:rFonts w:ascii="Arial" w:eastAsia="Arial" w:hAnsi="Arial" w:cs="Arial"/>
          <w:sz w:val="24"/>
          <w:szCs w:val="24"/>
        </w:rPr>
        <w:t>IZJAVA PONUDNIKA O DOSTAVI MENICE Z MENIČNO IZJAVO ZA DOBRO IZVEDBO POGODBENIH OBVEZNOSTI</w:t>
      </w:r>
    </w:p>
    <w:p w14:paraId="6A2D82EA" w14:textId="77777777" w:rsidR="00623615" w:rsidRPr="00623615" w:rsidRDefault="00623615" w:rsidP="00623615"/>
    <w:p w14:paraId="45E5DD49" w14:textId="77777777" w:rsidR="007C315C" w:rsidRDefault="007C315C" w:rsidP="007C315C">
      <w:pPr>
        <w:spacing w:after="200"/>
        <w:rPr>
          <w:rFonts w:cs="Arial"/>
          <w:b/>
          <w:sz w:val="18"/>
          <w:szCs w:val="18"/>
        </w:rPr>
      </w:pPr>
      <w:r w:rsidRPr="002A285B">
        <w:rPr>
          <w:rFonts w:cs="Arial"/>
          <w:sz w:val="18"/>
          <w:szCs w:val="18"/>
        </w:rPr>
        <w:t xml:space="preserve">Za javno naročilo: </w:t>
      </w:r>
      <w:r w:rsidRPr="002A285B">
        <w:rPr>
          <w:rFonts w:cs="Arial"/>
          <w:b/>
          <w:sz w:val="18"/>
          <w:szCs w:val="18"/>
        </w:rPr>
        <w:t>Rekonstrukcija dela javne poti JP 704991 Spodnje Partinje</w:t>
      </w:r>
    </w:p>
    <w:p w14:paraId="33CD5ABB" w14:textId="77777777" w:rsidR="00623615" w:rsidRDefault="00623615" w:rsidP="00623615">
      <w:pPr>
        <w:spacing w:after="200"/>
        <w:rPr>
          <w:rFonts w:cs="Arial"/>
          <w:bCs/>
          <w:szCs w:val="20"/>
        </w:rPr>
      </w:pPr>
      <w:r w:rsidRPr="00623615">
        <w:rPr>
          <w:rFonts w:cs="Arial"/>
          <w:bCs/>
          <w:szCs w:val="20"/>
        </w:rPr>
        <w:t>Ponudnik: ……………………………………………………………………………………………………………………………………………………………………………………………………………………………………………………………………………………</w:t>
      </w:r>
    </w:p>
    <w:p w14:paraId="681E967E" w14:textId="77777777" w:rsidR="00623615" w:rsidRPr="00623615" w:rsidRDefault="00623615" w:rsidP="00623615">
      <w:pPr>
        <w:spacing w:after="200"/>
        <w:rPr>
          <w:rFonts w:cs="Arial"/>
          <w:bCs/>
          <w:szCs w:val="20"/>
        </w:rPr>
      </w:pPr>
      <w:r w:rsidRPr="00623615">
        <w:rPr>
          <w:rFonts w:cs="Arial"/>
          <w:bCs/>
          <w:szCs w:val="20"/>
        </w:rPr>
        <w:t>(naziv in naslov)</w:t>
      </w:r>
    </w:p>
    <w:p w14:paraId="78804273" w14:textId="77777777" w:rsidR="00623615" w:rsidRPr="00623615" w:rsidRDefault="00623615" w:rsidP="00623615">
      <w:pPr>
        <w:spacing w:after="200"/>
        <w:rPr>
          <w:rFonts w:cs="Arial"/>
          <w:bCs/>
          <w:szCs w:val="20"/>
        </w:rPr>
      </w:pPr>
      <w:r w:rsidRPr="00623615">
        <w:rPr>
          <w:rFonts w:cs="Arial"/>
          <w:bCs/>
          <w:szCs w:val="20"/>
        </w:rPr>
        <w:t>Zakoniti zastopnik oz. pooblaščenec ponudnika: …………………………………………………………………………………………………………………………………………</w:t>
      </w:r>
    </w:p>
    <w:p w14:paraId="079D0440" w14:textId="230075BC" w:rsidR="00623615" w:rsidRPr="00623615" w:rsidRDefault="00623615" w:rsidP="00623615">
      <w:pPr>
        <w:spacing w:after="200"/>
        <w:rPr>
          <w:rFonts w:cs="Arial"/>
          <w:bCs/>
          <w:szCs w:val="20"/>
        </w:rPr>
      </w:pPr>
      <w:r w:rsidRPr="00623615">
        <w:rPr>
          <w:rFonts w:cs="Arial"/>
          <w:bCs/>
          <w:szCs w:val="20"/>
        </w:rPr>
        <w:t>Na podlagi razpisnih pogojev za javno naročilo »REKONSTRUKCIJA DELA JAVNE POTI JP 704991 SPODNJE PARTINJE«, objavljeno na Portalu javnih naročil pod št. ........................................, z dne ........................................,</w:t>
      </w:r>
    </w:p>
    <w:p w14:paraId="7A2D4AC2" w14:textId="77777777" w:rsidR="00623615" w:rsidRPr="00623615" w:rsidRDefault="00623615" w:rsidP="00623615">
      <w:pPr>
        <w:spacing w:after="200"/>
        <w:rPr>
          <w:rFonts w:cs="Arial"/>
          <w:bCs/>
          <w:szCs w:val="20"/>
        </w:rPr>
      </w:pPr>
    </w:p>
    <w:p w14:paraId="2DB8AD7E" w14:textId="77777777" w:rsidR="00623615" w:rsidRPr="00623615" w:rsidRDefault="00623615" w:rsidP="00623615">
      <w:pPr>
        <w:spacing w:after="200"/>
        <w:jc w:val="center"/>
        <w:rPr>
          <w:rFonts w:cs="Arial"/>
          <w:bCs/>
          <w:szCs w:val="20"/>
        </w:rPr>
      </w:pPr>
      <w:r w:rsidRPr="00623615">
        <w:rPr>
          <w:rFonts w:cs="Arial"/>
          <w:bCs/>
          <w:szCs w:val="20"/>
        </w:rPr>
        <w:t>IZJAVLJAMO</w:t>
      </w:r>
    </w:p>
    <w:p w14:paraId="1374DAA1" w14:textId="77777777" w:rsidR="00623615" w:rsidRDefault="00623615" w:rsidP="00623615">
      <w:pPr>
        <w:spacing w:after="200"/>
        <w:rPr>
          <w:rFonts w:cs="Arial"/>
          <w:bCs/>
          <w:szCs w:val="20"/>
        </w:rPr>
      </w:pPr>
    </w:p>
    <w:p w14:paraId="20E494FD" w14:textId="02C32526" w:rsidR="00623615" w:rsidRPr="00623615" w:rsidRDefault="00623615" w:rsidP="00623615">
      <w:pPr>
        <w:spacing w:after="200"/>
        <w:rPr>
          <w:rFonts w:cs="Arial"/>
          <w:bCs/>
          <w:szCs w:val="20"/>
        </w:rPr>
      </w:pPr>
      <w:r w:rsidRPr="00623615">
        <w:rPr>
          <w:rFonts w:cs="Arial"/>
          <w:bCs/>
          <w:szCs w:val="20"/>
        </w:rPr>
        <w:t>da bomo kot izbrani najugodnejši ponudnik dostavili menico z menično izjavo za dobro izvedbo pogodbenih obveznosti v višini 10 % pogodbene vrednosti z DDV, kar znaša:</w:t>
      </w:r>
    </w:p>
    <w:p w14:paraId="7C347C0F" w14:textId="77777777" w:rsidR="00623615" w:rsidRPr="00623615" w:rsidRDefault="00623615" w:rsidP="00623615">
      <w:pPr>
        <w:spacing w:after="200"/>
        <w:jc w:val="center"/>
        <w:rPr>
          <w:rFonts w:cs="Arial"/>
          <w:bCs/>
          <w:szCs w:val="20"/>
        </w:rPr>
      </w:pPr>
      <w:r w:rsidRPr="00623615">
        <w:rPr>
          <w:rFonts w:cs="Arial"/>
          <w:bCs/>
          <w:szCs w:val="20"/>
        </w:rPr>
        <w:t>……………………………… EUR,</w:t>
      </w:r>
    </w:p>
    <w:p w14:paraId="0488369A" w14:textId="36946EC5" w:rsidR="00623615" w:rsidRPr="00623615" w:rsidRDefault="00623615" w:rsidP="00623615">
      <w:pPr>
        <w:spacing w:after="200"/>
        <w:rPr>
          <w:rFonts w:cs="Arial"/>
          <w:bCs/>
          <w:szCs w:val="20"/>
        </w:rPr>
      </w:pPr>
      <w:r w:rsidRPr="00623615">
        <w:rPr>
          <w:rFonts w:cs="Arial"/>
          <w:bCs/>
          <w:szCs w:val="20"/>
        </w:rPr>
        <w:t xml:space="preserve">najkasneje v roku </w:t>
      </w:r>
      <w:r w:rsidR="00FF0C84">
        <w:rPr>
          <w:rFonts w:cs="Arial"/>
          <w:bCs/>
          <w:szCs w:val="20"/>
        </w:rPr>
        <w:t>desetih</w:t>
      </w:r>
      <w:r w:rsidRPr="00623615">
        <w:rPr>
          <w:rFonts w:cs="Arial"/>
          <w:bCs/>
          <w:szCs w:val="20"/>
        </w:rPr>
        <w:t xml:space="preserve"> (</w:t>
      </w:r>
      <w:r w:rsidR="00FF0C84">
        <w:rPr>
          <w:rFonts w:cs="Arial"/>
          <w:bCs/>
          <w:szCs w:val="20"/>
        </w:rPr>
        <w:t>10</w:t>
      </w:r>
      <w:r w:rsidRPr="00623615">
        <w:rPr>
          <w:rFonts w:cs="Arial"/>
          <w:bCs/>
          <w:szCs w:val="20"/>
        </w:rPr>
        <w:t>) dni po prejemu pogodbe, podpisane s strani naročnika.</w:t>
      </w:r>
    </w:p>
    <w:p w14:paraId="78A35BD4" w14:textId="77777777" w:rsidR="00623615" w:rsidRPr="00623615" w:rsidRDefault="00623615" w:rsidP="00623615">
      <w:pPr>
        <w:spacing w:after="200"/>
        <w:rPr>
          <w:rFonts w:cs="Arial"/>
          <w:bCs/>
          <w:szCs w:val="20"/>
        </w:rPr>
      </w:pPr>
      <w:r w:rsidRPr="00623615">
        <w:rPr>
          <w:rFonts w:cs="Arial"/>
          <w:bCs/>
          <w:szCs w:val="20"/>
        </w:rPr>
        <w:t>Ime in priimek osebe, pooblaščene za podpisovanje v imenu ponudnika:</w:t>
      </w:r>
    </w:p>
    <w:p w14:paraId="7BBA9C30" w14:textId="2E06C276" w:rsidR="007C315C" w:rsidRPr="00623615" w:rsidRDefault="00623615" w:rsidP="00623615">
      <w:pPr>
        <w:spacing w:after="200"/>
        <w:rPr>
          <w:rFonts w:cs="Arial"/>
          <w:bCs/>
          <w:szCs w:val="20"/>
        </w:rPr>
      </w:pPr>
      <w:r w:rsidRPr="00623615">
        <w:rPr>
          <w:rFonts w:cs="Arial"/>
          <w:bCs/>
          <w:szCs w:val="20"/>
        </w:rPr>
        <w:t xml:space="preserve"> …………………………………………………………………………………………………………………………………</w:t>
      </w:r>
    </w:p>
    <w:p w14:paraId="63CC4732" w14:textId="77777777" w:rsidR="00623615" w:rsidRPr="00623615" w:rsidRDefault="00623615">
      <w:pPr>
        <w:spacing w:after="200" w:line="276" w:lineRule="auto"/>
        <w:rPr>
          <w:rFonts w:cs="Arial"/>
          <w:szCs w:val="20"/>
        </w:rPr>
      </w:pPr>
    </w:p>
    <w:p w14:paraId="1C834133" w14:textId="77777777" w:rsidR="00623615" w:rsidRDefault="00623615">
      <w:pPr>
        <w:spacing w:after="200" w:line="276" w:lineRule="auto"/>
        <w:rPr>
          <w:rFonts w:cs="Arial"/>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623615" w:rsidRPr="00DA5F5C" w14:paraId="73744E12" w14:textId="77777777" w:rsidTr="00DE569F">
        <w:trPr>
          <w:jc w:val="center"/>
        </w:trPr>
        <w:tc>
          <w:tcPr>
            <w:tcW w:w="5244" w:type="dxa"/>
            <w:tcMar>
              <w:top w:w="70" w:type="dxa"/>
              <w:left w:w="110" w:type="dxa"/>
              <w:bottom w:w="70" w:type="dxa"/>
              <w:right w:w="110" w:type="dxa"/>
            </w:tcMar>
            <w:vAlign w:val="center"/>
          </w:tcPr>
          <w:p w14:paraId="726907F5" w14:textId="77777777" w:rsidR="00623615" w:rsidRPr="00DA5F5C" w:rsidRDefault="00623615" w:rsidP="00DE569F">
            <w:pPr>
              <w:spacing w:after="0" w:line="252" w:lineRule="auto"/>
              <w:rPr>
                <w:rFonts w:cs="Arial"/>
                <w:szCs w:val="20"/>
              </w:rPr>
            </w:pPr>
            <w:r w:rsidRPr="00DA5F5C">
              <w:rPr>
                <w:rFonts w:cs="Arial"/>
                <w:szCs w:val="20"/>
              </w:rPr>
              <w:t>Kraj in datum: __________________________</w:t>
            </w:r>
          </w:p>
        </w:tc>
        <w:tc>
          <w:tcPr>
            <w:tcW w:w="5244" w:type="dxa"/>
            <w:tcMar>
              <w:top w:w="70" w:type="dxa"/>
              <w:left w:w="110" w:type="dxa"/>
              <w:bottom w:w="70" w:type="dxa"/>
              <w:right w:w="110" w:type="dxa"/>
            </w:tcMar>
            <w:vAlign w:val="center"/>
          </w:tcPr>
          <w:p w14:paraId="42633851" w14:textId="77777777" w:rsidR="00623615" w:rsidRPr="00DA5F5C" w:rsidRDefault="00623615" w:rsidP="00DE569F">
            <w:pPr>
              <w:spacing w:after="0" w:line="252" w:lineRule="auto"/>
              <w:rPr>
                <w:rFonts w:cs="Arial"/>
                <w:szCs w:val="20"/>
              </w:rPr>
            </w:pPr>
            <w:r w:rsidRPr="00DA5F5C">
              <w:rPr>
                <w:rFonts w:cs="Arial"/>
                <w:szCs w:val="20"/>
              </w:rPr>
              <w:t>Ponudnik: ______________________________</w:t>
            </w:r>
          </w:p>
        </w:tc>
      </w:tr>
      <w:tr w:rsidR="00623615" w:rsidRPr="00DA5F5C" w14:paraId="3483B234" w14:textId="77777777" w:rsidTr="00DE569F">
        <w:trPr>
          <w:jc w:val="center"/>
        </w:trPr>
        <w:tc>
          <w:tcPr>
            <w:tcW w:w="5244" w:type="dxa"/>
            <w:tcMar>
              <w:top w:w="70" w:type="dxa"/>
              <w:left w:w="110" w:type="dxa"/>
              <w:bottom w:w="70" w:type="dxa"/>
              <w:right w:w="110" w:type="dxa"/>
            </w:tcMar>
            <w:vAlign w:val="center"/>
          </w:tcPr>
          <w:p w14:paraId="4FE3EFCA" w14:textId="77777777" w:rsidR="00623615" w:rsidRPr="00DA5F5C" w:rsidRDefault="00623615" w:rsidP="00DE569F">
            <w:pPr>
              <w:spacing w:after="0" w:line="252" w:lineRule="auto"/>
              <w:rPr>
                <w:rFonts w:cs="Arial"/>
                <w:szCs w:val="20"/>
              </w:rPr>
            </w:pPr>
            <w:r w:rsidRPr="00DA5F5C">
              <w:rPr>
                <w:rFonts w:cs="Arial"/>
                <w:szCs w:val="20"/>
              </w:rPr>
              <w:t>(žig)</w:t>
            </w:r>
          </w:p>
        </w:tc>
        <w:tc>
          <w:tcPr>
            <w:tcW w:w="5244" w:type="dxa"/>
            <w:tcMar>
              <w:top w:w="70" w:type="dxa"/>
              <w:left w:w="110" w:type="dxa"/>
              <w:bottom w:w="70" w:type="dxa"/>
              <w:right w:w="110" w:type="dxa"/>
            </w:tcMar>
            <w:vAlign w:val="center"/>
          </w:tcPr>
          <w:p w14:paraId="7672FDE8" w14:textId="77777777" w:rsidR="00623615" w:rsidRPr="00DA5F5C" w:rsidRDefault="00623615" w:rsidP="00DE569F">
            <w:pPr>
              <w:spacing w:after="0" w:line="252" w:lineRule="auto"/>
              <w:rPr>
                <w:rFonts w:cs="Arial"/>
                <w:szCs w:val="20"/>
              </w:rPr>
            </w:pPr>
            <w:r w:rsidRPr="00DA5F5C">
              <w:rPr>
                <w:rFonts w:cs="Arial"/>
                <w:szCs w:val="20"/>
              </w:rPr>
              <w:t>________________________________________</w:t>
            </w:r>
          </w:p>
        </w:tc>
      </w:tr>
      <w:tr w:rsidR="00623615" w:rsidRPr="00DA5F5C" w14:paraId="35D10F94" w14:textId="77777777" w:rsidTr="00DE569F">
        <w:trPr>
          <w:jc w:val="center"/>
        </w:trPr>
        <w:tc>
          <w:tcPr>
            <w:tcW w:w="5244" w:type="dxa"/>
            <w:tcMar>
              <w:top w:w="70" w:type="dxa"/>
              <w:left w:w="110" w:type="dxa"/>
              <w:bottom w:w="70" w:type="dxa"/>
              <w:right w:w="110" w:type="dxa"/>
            </w:tcMar>
            <w:vAlign w:val="center"/>
          </w:tcPr>
          <w:p w14:paraId="3B5857B9" w14:textId="77777777" w:rsidR="00623615" w:rsidRPr="00DA5F5C" w:rsidRDefault="00623615" w:rsidP="00DE569F">
            <w:pPr>
              <w:spacing w:after="0" w:line="252" w:lineRule="auto"/>
              <w:rPr>
                <w:rFonts w:cs="Arial"/>
                <w:szCs w:val="20"/>
              </w:rPr>
            </w:pPr>
          </w:p>
        </w:tc>
        <w:tc>
          <w:tcPr>
            <w:tcW w:w="5244" w:type="dxa"/>
            <w:tcMar>
              <w:top w:w="70" w:type="dxa"/>
              <w:left w:w="110" w:type="dxa"/>
              <w:bottom w:w="70" w:type="dxa"/>
              <w:right w:w="110" w:type="dxa"/>
            </w:tcMar>
            <w:vAlign w:val="center"/>
          </w:tcPr>
          <w:p w14:paraId="472A1E16" w14:textId="77777777" w:rsidR="00623615" w:rsidRPr="00DA5F5C" w:rsidRDefault="00623615" w:rsidP="00DE569F">
            <w:pPr>
              <w:spacing w:after="0" w:line="252" w:lineRule="auto"/>
              <w:rPr>
                <w:rFonts w:cs="Arial"/>
                <w:szCs w:val="20"/>
              </w:rPr>
            </w:pPr>
            <w:r w:rsidRPr="00DA5F5C">
              <w:rPr>
                <w:rFonts w:cs="Arial"/>
                <w:i/>
                <w:szCs w:val="20"/>
              </w:rPr>
              <w:t>(ime in priimek ter podpis)</w:t>
            </w:r>
          </w:p>
        </w:tc>
      </w:tr>
    </w:tbl>
    <w:p w14:paraId="698A5850" w14:textId="2ED42B06" w:rsidR="007C315C" w:rsidRDefault="007C315C">
      <w:pPr>
        <w:spacing w:after="200" w:line="276" w:lineRule="auto"/>
        <w:rPr>
          <w:rFonts w:cs="Arial"/>
        </w:rPr>
      </w:pPr>
      <w:r>
        <w:rPr>
          <w:rFonts w:cs="Arial"/>
        </w:rPr>
        <w:br w:type="page"/>
      </w:r>
    </w:p>
    <w:p w14:paraId="06657930" w14:textId="621A546C" w:rsidR="007C315C" w:rsidRDefault="007C315C" w:rsidP="007C315C">
      <w:pPr>
        <w:pStyle w:val="Naslov1"/>
        <w:jc w:val="right"/>
        <w:rPr>
          <w:rFonts w:ascii="Arial" w:eastAsia="Arial" w:hAnsi="Arial" w:cs="Arial"/>
          <w:sz w:val="24"/>
          <w:szCs w:val="24"/>
        </w:rPr>
      </w:pPr>
      <w:r w:rsidRPr="002A285B">
        <w:rPr>
          <w:rFonts w:ascii="Arial" w:eastAsia="Arial" w:hAnsi="Arial" w:cs="Arial"/>
          <w:sz w:val="24"/>
          <w:szCs w:val="24"/>
        </w:rPr>
        <w:lastRenderedPageBreak/>
        <w:t xml:space="preserve">(OBR – </w:t>
      </w:r>
      <w:r>
        <w:rPr>
          <w:rFonts w:ascii="Arial" w:eastAsia="Arial" w:hAnsi="Arial" w:cs="Arial"/>
          <w:sz w:val="24"/>
          <w:szCs w:val="24"/>
        </w:rPr>
        <w:t>7</w:t>
      </w:r>
      <w:r w:rsidRPr="002A285B">
        <w:rPr>
          <w:rFonts w:ascii="Arial" w:eastAsia="Arial" w:hAnsi="Arial" w:cs="Arial"/>
          <w:sz w:val="24"/>
          <w:szCs w:val="24"/>
        </w:rPr>
        <w:t>)</w:t>
      </w:r>
    </w:p>
    <w:p w14:paraId="7DE6DC28" w14:textId="3458F1B5" w:rsidR="007C315C" w:rsidRPr="002A285B" w:rsidRDefault="007C315C" w:rsidP="007C315C">
      <w:pPr>
        <w:pStyle w:val="Naslov1"/>
        <w:jc w:val="left"/>
        <w:rPr>
          <w:rFonts w:ascii="Arial" w:hAnsi="Arial" w:cs="Arial"/>
          <w:sz w:val="24"/>
          <w:szCs w:val="24"/>
        </w:rPr>
      </w:pPr>
      <w:r w:rsidRPr="002A285B">
        <w:rPr>
          <w:rFonts w:ascii="Arial" w:eastAsia="Arial" w:hAnsi="Arial" w:cs="Arial"/>
          <w:sz w:val="24"/>
          <w:szCs w:val="24"/>
        </w:rPr>
        <w:t xml:space="preserve">OBRAZEC </w:t>
      </w:r>
      <w:r>
        <w:rPr>
          <w:rFonts w:ascii="Arial" w:eastAsia="Arial" w:hAnsi="Arial" w:cs="Arial"/>
          <w:sz w:val="24"/>
          <w:szCs w:val="24"/>
        </w:rPr>
        <w:t>7</w:t>
      </w:r>
      <w:r w:rsidRPr="002A285B">
        <w:rPr>
          <w:rFonts w:ascii="Arial" w:eastAsia="Arial" w:hAnsi="Arial" w:cs="Arial"/>
          <w:sz w:val="24"/>
          <w:szCs w:val="24"/>
        </w:rPr>
        <w:t xml:space="preserve">: </w:t>
      </w:r>
      <w:r w:rsidR="00896E1D" w:rsidRPr="00896E1D">
        <w:rPr>
          <w:rFonts w:ascii="Arial" w:eastAsia="Arial" w:hAnsi="Arial" w:cs="Arial"/>
          <w:sz w:val="24"/>
          <w:szCs w:val="24"/>
        </w:rPr>
        <w:t>VZOREC MENIČNE IZJAVE S POOBLASTILOM ZA ODPRAVO NAPAK V GARANCIJSKI DOBI</w:t>
      </w:r>
    </w:p>
    <w:p w14:paraId="1C98F3CD" w14:textId="77777777" w:rsidR="007C315C" w:rsidRDefault="007C315C" w:rsidP="007C315C">
      <w:pPr>
        <w:spacing w:after="200"/>
        <w:rPr>
          <w:rFonts w:cs="Arial"/>
          <w:b/>
          <w:sz w:val="18"/>
          <w:szCs w:val="18"/>
        </w:rPr>
      </w:pPr>
      <w:r w:rsidRPr="002A285B">
        <w:rPr>
          <w:rFonts w:cs="Arial"/>
          <w:sz w:val="18"/>
          <w:szCs w:val="18"/>
        </w:rPr>
        <w:t xml:space="preserve">Za javno naročilo: </w:t>
      </w:r>
      <w:r w:rsidRPr="002A285B">
        <w:rPr>
          <w:rFonts w:cs="Arial"/>
          <w:b/>
          <w:sz w:val="18"/>
          <w:szCs w:val="18"/>
        </w:rPr>
        <w:t>Rekonstrukcija dela javne poti JP 704991 Spodnje Partinje</w:t>
      </w:r>
    </w:p>
    <w:p w14:paraId="37B09E99" w14:textId="0D8F54D6" w:rsidR="00896E1D" w:rsidRDefault="00896E1D" w:rsidP="00896E1D">
      <w:pPr>
        <w:spacing w:after="0"/>
        <w:rPr>
          <w:rFonts w:cs="Arial"/>
          <w:szCs w:val="20"/>
        </w:rPr>
      </w:pPr>
      <w:r w:rsidRPr="00896E1D">
        <w:rPr>
          <w:rFonts w:cs="Arial"/>
          <w:szCs w:val="20"/>
        </w:rPr>
        <w:t>Za odpravo napak v garancijskem roku po pogodbi št. ………………….. za javno naročilo »REKONSTRUKCIJA DELA JAVNE POTI JP 704991 SPODNJE PARTINJE«, objavljeno na Portalu javnih naročil pod št. objave ........................, z dne ............................, izročamo Občin</w:t>
      </w:r>
      <w:r w:rsidR="00251E99">
        <w:rPr>
          <w:rFonts w:cs="Arial"/>
          <w:szCs w:val="20"/>
        </w:rPr>
        <w:t>i</w:t>
      </w:r>
      <w:r w:rsidRPr="00896E1D">
        <w:rPr>
          <w:rFonts w:cs="Arial"/>
          <w:szCs w:val="20"/>
        </w:rPr>
        <w:t xml:space="preserve"> Lenart, Trg osvoboditve 7, 2230 Lenart v Slovenskih goricah eno (1) bianco menico, na kateri je podpisana pooblaščena oseba za zastopanje:</w:t>
      </w:r>
    </w:p>
    <w:p w14:paraId="17AA648A" w14:textId="77777777" w:rsidR="00416E5F" w:rsidRPr="00896E1D" w:rsidRDefault="00416E5F" w:rsidP="00896E1D">
      <w:pPr>
        <w:spacing w:after="0"/>
        <w:rPr>
          <w:rFonts w:cs="Arial"/>
          <w:szCs w:val="20"/>
        </w:rPr>
      </w:pPr>
    </w:p>
    <w:p w14:paraId="0DC122EF" w14:textId="77777777" w:rsidR="00896E1D" w:rsidRPr="00896E1D" w:rsidRDefault="00896E1D" w:rsidP="00896E1D">
      <w:pPr>
        <w:spacing w:after="0"/>
        <w:rPr>
          <w:rFonts w:cs="Arial"/>
          <w:szCs w:val="20"/>
        </w:rPr>
      </w:pPr>
      <w:r w:rsidRPr="00896E1D">
        <w:rPr>
          <w:rFonts w:cs="Arial"/>
          <w:szCs w:val="20"/>
        </w:rPr>
        <w:t>……………………………………………                              ……………………………………….</w:t>
      </w:r>
    </w:p>
    <w:p w14:paraId="4565EC03" w14:textId="77777777" w:rsidR="00896E1D" w:rsidRDefault="00896E1D" w:rsidP="00896E1D">
      <w:pPr>
        <w:spacing w:after="0"/>
        <w:rPr>
          <w:rFonts w:cs="Arial"/>
          <w:szCs w:val="20"/>
        </w:rPr>
      </w:pPr>
      <w:r w:rsidRPr="00896E1D">
        <w:rPr>
          <w:rFonts w:cs="Arial"/>
          <w:szCs w:val="20"/>
        </w:rPr>
        <w:t xml:space="preserve">                                                                                                      (podpis pooblaščene osebe)</w:t>
      </w:r>
    </w:p>
    <w:p w14:paraId="53B613F1" w14:textId="77777777" w:rsidR="00416E5F" w:rsidRPr="00896E1D" w:rsidRDefault="00416E5F" w:rsidP="00896E1D">
      <w:pPr>
        <w:spacing w:after="0"/>
        <w:rPr>
          <w:rFonts w:cs="Arial"/>
          <w:szCs w:val="20"/>
        </w:rPr>
      </w:pPr>
    </w:p>
    <w:p w14:paraId="721C09FA" w14:textId="458AB3D4" w:rsidR="00896E1D" w:rsidRPr="00896E1D" w:rsidRDefault="00896E1D" w:rsidP="00896E1D">
      <w:pPr>
        <w:spacing w:after="0"/>
        <w:rPr>
          <w:rFonts w:cs="Arial"/>
          <w:szCs w:val="20"/>
        </w:rPr>
      </w:pPr>
      <w:r w:rsidRPr="00896E1D">
        <w:rPr>
          <w:rFonts w:cs="Arial"/>
          <w:szCs w:val="20"/>
        </w:rPr>
        <w:t>S to izjavo pooblaščamo Občin</w:t>
      </w:r>
      <w:r w:rsidR="00251E99">
        <w:rPr>
          <w:rFonts w:cs="Arial"/>
          <w:szCs w:val="20"/>
        </w:rPr>
        <w:t>o</w:t>
      </w:r>
      <w:r w:rsidRPr="00896E1D">
        <w:rPr>
          <w:rFonts w:cs="Arial"/>
          <w:szCs w:val="20"/>
        </w:rPr>
        <w:t xml:space="preserve"> Lenart, Trg osvoboditve 7, 2230 Lenart v Slovenskih goricah, ki jo zastopa župan Janez Kramberger, da izpolni bianco menico v višini </w:t>
      </w:r>
      <w:r w:rsidR="00E639CF" w:rsidRPr="00E639CF">
        <w:rPr>
          <w:rFonts w:cs="Arial"/>
          <w:szCs w:val="20"/>
        </w:rPr>
        <w:t>5 % končne obračunske vrednosti izvedenih del z DDV</w:t>
      </w:r>
      <w:r w:rsidRPr="00896E1D">
        <w:rPr>
          <w:rFonts w:cs="Arial"/>
          <w:szCs w:val="20"/>
        </w:rPr>
        <w:t>, ki znaša ……………………………………… EUR z DDV. Obenem pooblaščamo Občino Lenart, da izpolni vse druge dele menice, ki niso izpolnjeni, ter uporabi izpolnjeno menico skladno z določili pogodbe in z namenom, zaradi katerega je bila izdana, to je za odpravo napak v garancijskem roku.</w:t>
      </w:r>
    </w:p>
    <w:p w14:paraId="38B7A253" w14:textId="77777777" w:rsidR="00896E1D" w:rsidRPr="00896E1D" w:rsidRDefault="00896E1D" w:rsidP="00896E1D">
      <w:pPr>
        <w:spacing w:after="0"/>
        <w:rPr>
          <w:rFonts w:cs="Arial"/>
          <w:szCs w:val="20"/>
        </w:rPr>
      </w:pPr>
      <w:r w:rsidRPr="00896E1D">
        <w:rPr>
          <w:rFonts w:cs="Arial"/>
          <w:szCs w:val="20"/>
        </w:rPr>
        <w:t>Občina Lenart menice ne sme trasirati.</w:t>
      </w:r>
    </w:p>
    <w:p w14:paraId="77DB1035" w14:textId="77777777" w:rsidR="00896E1D" w:rsidRDefault="00896E1D" w:rsidP="00896E1D">
      <w:pPr>
        <w:spacing w:after="0"/>
        <w:rPr>
          <w:rFonts w:cs="Arial"/>
          <w:szCs w:val="20"/>
        </w:rPr>
      </w:pPr>
      <w:r w:rsidRPr="00896E1D">
        <w:rPr>
          <w:rFonts w:cs="Arial"/>
          <w:szCs w:val="20"/>
        </w:rPr>
        <w:t>Pooblaščamo Občina Lenart, Trg osvoboditve 7, 2230 Lenart v Slovenskih goricah, da menico domicilira pri ……………………………………………………………, ki vodi naš transakcijski račun št. …………………………………………………………………………………… (navesti vse banke, pri katerih je odprt račun).</w:t>
      </w:r>
    </w:p>
    <w:p w14:paraId="54758199" w14:textId="77777777" w:rsidR="00896E1D" w:rsidRPr="00896E1D" w:rsidRDefault="00896E1D" w:rsidP="00896E1D">
      <w:pPr>
        <w:spacing w:after="0"/>
        <w:rPr>
          <w:rFonts w:cs="Arial"/>
          <w:szCs w:val="20"/>
        </w:rPr>
      </w:pPr>
    </w:p>
    <w:p w14:paraId="2A09BB17" w14:textId="77777777" w:rsidR="00896E1D" w:rsidRPr="00896E1D" w:rsidRDefault="00896E1D" w:rsidP="00896E1D">
      <w:pPr>
        <w:spacing w:after="0"/>
        <w:rPr>
          <w:rFonts w:cs="Arial"/>
          <w:szCs w:val="20"/>
        </w:rPr>
      </w:pPr>
      <w:r w:rsidRPr="00896E1D">
        <w:rPr>
          <w:rFonts w:cs="Arial"/>
          <w:szCs w:val="20"/>
        </w:rPr>
        <w:t>V primeru odprtja dodatnega računa, ki ni zgoraj naveden, izrecno dovoljujem izplačilo menice in pooblaščam banko, pri kateri je takšen račun odprt, da izvede plačilo.</w:t>
      </w:r>
    </w:p>
    <w:p w14:paraId="525B2251" w14:textId="77777777" w:rsidR="00896E1D" w:rsidRPr="00896E1D" w:rsidRDefault="00896E1D" w:rsidP="00896E1D">
      <w:pPr>
        <w:spacing w:after="0"/>
        <w:rPr>
          <w:rFonts w:cs="Arial"/>
          <w:szCs w:val="20"/>
        </w:rPr>
      </w:pPr>
      <w:r w:rsidRPr="00896E1D">
        <w:rPr>
          <w:rFonts w:cs="Arial"/>
          <w:szCs w:val="20"/>
        </w:rPr>
        <w:t>Menični znesek se nakaže na račun naročnika št. SI56 0110 0010 0005 869, odprt pri UJP. Izdajatelj menice izjavlja, da se zaveda pravnih posledic izdaje menice v zavarovanje. Menica naj se izpolni s klavzulo »BREZ PROTESTA«.</w:t>
      </w:r>
    </w:p>
    <w:p w14:paraId="0D4069C7" w14:textId="77777777" w:rsidR="00896E1D" w:rsidRPr="00896E1D" w:rsidRDefault="00896E1D" w:rsidP="00896E1D">
      <w:pPr>
        <w:spacing w:after="0"/>
        <w:rPr>
          <w:rFonts w:cs="Arial"/>
          <w:szCs w:val="20"/>
        </w:rPr>
      </w:pPr>
      <w:r w:rsidRPr="00896E1D">
        <w:rPr>
          <w:rFonts w:cs="Arial"/>
          <w:szCs w:val="20"/>
        </w:rPr>
        <w:t>Izdajatelj menice se odreka vsem ugovorom proti tako izpolnjeni menici in se zavezuje menico plačati, ko dospe.</w:t>
      </w:r>
    </w:p>
    <w:p w14:paraId="7B269D6E" w14:textId="77777777" w:rsidR="00896E1D" w:rsidRPr="00896E1D" w:rsidRDefault="00896E1D" w:rsidP="00896E1D">
      <w:pPr>
        <w:spacing w:after="0"/>
        <w:rPr>
          <w:rFonts w:cs="Arial"/>
          <w:szCs w:val="20"/>
        </w:rPr>
      </w:pPr>
      <w:r w:rsidRPr="00896E1D">
        <w:rPr>
          <w:rFonts w:cs="Arial"/>
          <w:szCs w:val="20"/>
        </w:rPr>
        <w:t>Občina Lenart lahko predloži menico v izplačilo do ……………………………………… (en dan več, kot je garancijski rok).</w:t>
      </w:r>
    </w:p>
    <w:p w14:paraId="24A7B55B" w14:textId="77777777" w:rsidR="00896E1D" w:rsidRDefault="00896E1D" w:rsidP="00896E1D">
      <w:pPr>
        <w:spacing w:after="0"/>
        <w:rPr>
          <w:rFonts w:cs="Arial"/>
          <w:szCs w:val="20"/>
        </w:rPr>
      </w:pPr>
    </w:p>
    <w:p w14:paraId="055C340A" w14:textId="77777777" w:rsidR="00896E1D" w:rsidRDefault="00896E1D" w:rsidP="00896E1D">
      <w:pPr>
        <w:spacing w:after="0"/>
        <w:rPr>
          <w:rFonts w:cs="Arial"/>
          <w:szCs w:val="20"/>
        </w:rPr>
      </w:pPr>
    </w:p>
    <w:p w14:paraId="2168BE41" w14:textId="77777777" w:rsidR="00896E1D" w:rsidRDefault="00896E1D" w:rsidP="00896E1D">
      <w:pPr>
        <w:spacing w:after="0"/>
        <w:rPr>
          <w:rFonts w:cs="Arial"/>
          <w:szCs w:val="20"/>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896E1D" w:rsidRPr="00DA5F5C" w14:paraId="21576EEA" w14:textId="77777777" w:rsidTr="00DE569F">
        <w:trPr>
          <w:jc w:val="center"/>
        </w:trPr>
        <w:tc>
          <w:tcPr>
            <w:tcW w:w="5244" w:type="dxa"/>
            <w:tcMar>
              <w:top w:w="70" w:type="dxa"/>
              <w:left w:w="110" w:type="dxa"/>
              <w:bottom w:w="70" w:type="dxa"/>
              <w:right w:w="110" w:type="dxa"/>
            </w:tcMar>
            <w:vAlign w:val="center"/>
          </w:tcPr>
          <w:p w14:paraId="7A8AEBFC" w14:textId="77777777" w:rsidR="00896E1D" w:rsidRPr="00DA5F5C" w:rsidRDefault="00896E1D" w:rsidP="00DE569F">
            <w:pPr>
              <w:spacing w:after="0" w:line="252" w:lineRule="auto"/>
              <w:rPr>
                <w:rFonts w:cs="Arial"/>
                <w:szCs w:val="20"/>
              </w:rPr>
            </w:pPr>
            <w:r w:rsidRPr="00DA5F5C">
              <w:rPr>
                <w:rFonts w:cs="Arial"/>
                <w:szCs w:val="20"/>
              </w:rPr>
              <w:t>Kraj in datum: __________________________</w:t>
            </w:r>
          </w:p>
        </w:tc>
        <w:tc>
          <w:tcPr>
            <w:tcW w:w="5244" w:type="dxa"/>
            <w:tcMar>
              <w:top w:w="70" w:type="dxa"/>
              <w:left w:w="110" w:type="dxa"/>
              <w:bottom w:w="70" w:type="dxa"/>
              <w:right w:w="110" w:type="dxa"/>
            </w:tcMar>
            <w:vAlign w:val="center"/>
          </w:tcPr>
          <w:p w14:paraId="3E8C2440" w14:textId="12858B77" w:rsidR="00896E1D" w:rsidRPr="00DA5F5C" w:rsidRDefault="00896E1D" w:rsidP="00DE569F">
            <w:pPr>
              <w:spacing w:after="0" w:line="252" w:lineRule="auto"/>
              <w:rPr>
                <w:rFonts w:cs="Arial"/>
                <w:szCs w:val="20"/>
              </w:rPr>
            </w:pPr>
            <w:r>
              <w:rPr>
                <w:rFonts w:cs="Arial"/>
                <w:szCs w:val="20"/>
              </w:rPr>
              <w:t>Izdajatelj menice</w:t>
            </w:r>
            <w:r w:rsidRPr="00DA5F5C">
              <w:rPr>
                <w:rFonts w:cs="Arial"/>
                <w:szCs w:val="20"/>
              </w:rPr>
              <w:t>: ______________________________</w:t>
            </w:r>
          </w:p>
        </w:tc>
      </w:tr>
      <w:tr w:rsidR="00896E1D" w:rsidRPr="00DA5F5C" w14:paraId="52951108" w14:textId="77777777" w:rsidTr="00DE569F">
        <w:trPr>
          <w:jc w:val="center"/>
        </w:trPr>
        <w:tc>
          <w:tcPr>
            <w:tcW w:w="5244" w:type="dxa"/>
            <w:tcMar>
              <w:top w:w="70" w:type="dxa"/>
              <w:left w:w="110" w:type="dxa"/>
              <w:bottom w:w="70" w:type="dxa"/>
              <w:right w:w="110" w:type="dxa"/>
            </w:tcMar>
            <w:vAlign w:val="center"/>
          </w:tcPr>
          <w:p w14:paraId="3246BB4F" w14:textId="77777777" w:rsidR="00896E1D" w:rsidRPr="00DA5F5C" w:rsidRDefault="00896E1D" w:rsidP="00DE569F">
            <w:pPr>
              <w:spacing w:after="0" w:line="252" w:lineRule="auto"/>
              <w:rPr>
                <w:rFonts w:cs="Arial"/>
                <w:szCs w:val="20"/>
              </w:rPr>
            </w:pPr>
            <w:r w:rsidRPr="00DA5F5C">
              <w:rPr>
                <w:rFonts w:cs="Arial"/>
                <w:szCs w:val="20"/>
              </w:rPr>
              <w:t>(žig)</w:t>
            </w:r>
          </w:p>
        </w:tc>
        <w:tc>
          <w:tcPr>
            <w:tcW w:w="5244" w:type="dxa"/>
            <w:tcMar>
              <w:top w:w="70" w:type="dxa"/>
              <w:left w:w="110" w:type="dxa"/>
              <w:bottom w:w="70" w:type="dxa"/>
              <w:right w:w="110" w:type="dxa"/>
            </w:tcMar>
            <w:vAlign w:val="center"/>
          </w:tcPr>
          <w:p w14:paraId="5E8C974B" w14:textId="77777777" w:rsidR="00896E1D" w:rsidRPr="00DA5F5C" w:rsidRDefault="00896E1D" w:rsidP="00DE569F">
            <w:pPr>
              <w:spacing w:after="0" w:line="252" w:lineRule="auto"/>
              <w:rPr>
                <w:rFonts w:cs="Arial"/>
                <w:szCs w:val="20"/>
              </w:rPr>
            </w:pPr>
            <w:r w:rsidRPr="00DA5F5C">
              <w:rPr>
                <w:rFonts w:cs="Arial"/>
                <w:szCs w:val="20"/>
              </w:rPr>
              <w:t>________________________________________</w:t>
            </w:r>
          </w:p>
        </w:tc>
      </w:tr>
      <w:tr w:rsidR="00896E1D" w:rsidRPr="00DA5F5C" w14:paraId="327689C6" w14:textId="77777777" w:rsidTr="00DE569F">
        <w:trPr>
          <w:jc w:val="center"/>
        </w:trPr>
        <w:tc>
          <w:tcPr>
            <w:tcW w:w="5244" w:type="dxa"/>
            <w:tcMar>
              <w:top w:w="70" w:type="dxa"/>
              <w:left w:w="110" w:type="dxa"/>
              <w:bottom w:w="70" w:type="dxa"/>
              <w:right w:w="110" w:type="dxa"/>
            </w:tcMar>
            <w:vAlign w:val="center"/>
          </w:tcPr>
          <w:p w14:paraId="3BBB3241" w14:textId="77777777" w:rsidR="00896E1D" w:rsidRPr="00DA5F5C" w:rsidRDefault="00896E1D" w:rsidP="00DE569F">
            <w:pPr>
              <w:spacing w:after="0" w:line="252" w:lineRule="auto"/>
              <w:rPr>
                <w:rFonts w:cs="Arial"/>
                <w:szCs w:val="20"/>
              </w:rPr>
            </w:pPr>
          </w:p>
        </w:tc>
        <w:tc>
          <w:tcPr>
            <w:tcW w:w="5244" w:type="dxa"/>
            <w:tcMar>
              <w:top w:w="70" w:type="dxa"/>
              <w:left w:w="110" w:type="dxa"/>
              <w:bottom w:w="70" w:type="dxa"/>
              <w:right w:w="110" w:type="dxa"/>
            </w:tcMar>
            <w:vAlign w:val="center"/>
          </w:tcPr>
          <w:p w14:paraId="1783B2FE" w14:textId="77777777" w:rsidR="00896E1D" w:rsidRPr="00DA5F5C" w:rsidRDefault="00896E1D" w:rsidP="00DE569F">
            <w:pPr>
              <w:spacing w:after="0" w:line="252" w:lineRule="auto"/>
              <w:rPr>
                <w:rFonts w:cs="Arial"/>
                <w:szCs w:val="20"/>
              </w:rPr>
            </w:pPr>
            <w:r w:rsidRPr="00DA5F5C">
              <w:rPr>
                <w:rFonts w:cs="Arial"/>
                <w:i/>
                <w:szCs w:val="20"/>
              </w:rPr>
              <w:t>(ime in priimek ter podpis)</w:t>
            </w:r>
          </w:p>
        </w:tc>
      </w:tr>
    </w:tbl>
    <w:p w14:paraId="1DC7823F" w14:textId="77777777" w:rsidR="00896E1D" w:rsidRDefault="00896E1D" w:rsidP="00896E1D">
      <w:pPr>
        <w:spacing w:after="0"/>
        <w:rPr>
          <w:rFonts w:cs="Arial"/>
          <w:szCs w:val="20"/>
        </w:rPr>
      </w:pPr>
    </w:p>
    <w:p w14:paraId="68FCC659" w14:textId="77777777" w:rsidR="00896E1D" w:rsidRDefault="00896E1D" w:rsidP="00896E1D">
      <w:pPr>
        <w:spacing w:after="0"/>
        <w:rPr>
          <w:rFonts w:cs="Arial"/>
          <w:szCs w:val="20"/>
        </w:rPr>
      </w:pPr>
    </w:p>
    <w:p w14:paraId="329A5050" w14:textId="77777777" w:rsidR="003313E5" w:rsidRPr="002A285B" w:rsidRDefault="006C4F8D" w:rsidP="00327265">
      <w:pPr>
        <w:pStyle w:val="Naslov1"/>
        <w:pageBreakBefore/>
        <w:jc w:val="left"/>
        <w:rPr>
          <w:rFonts w:ascii="Arial" w:hAnsi="Arial" w:cs="Arial"/>
        </w:rPr>
      </w:pPr>
      <w:r w:rsidRPr="002A285B">
        <w:rPr>
          <w:rFonts w:ascii="Arial" w:eastAsia="Arial" w:hAnsi="Arial" w:cs="Arial"/>
        </w:rPr>
        <w:lastRenderedPageBreak/>
        <w:t>Izjava 1: IZJAVA PONUDNIKA</w:t>
      </w:r>
    </w:p>
    <w:p w14:paraId="6507CD20" w14:textId="77777777" w:rsidR="003313E5" w:rsidRPr="002A285B" w:rsidRDefault="006C4F8D">
      <w:pPr>
        <w:spacing w:after="200"/>
        <w:rPr>
          <w:rFonts w:cs="Arial"/>
        </w:rPr>
      </w:pPr>
      <w:r w:rsidRPr="002A285B">
        <w:rPr>
          <w:rFonts w:cs="Arial"/>
        </w:rPr>
        <w:t xml:space="preserve">Za javno naročilo:  </w:t>
      </w:r>
      <w:r w:rsidRPr="002A285B">
        <w:rPr>
          <w:rFonts w:cs="Arial"/>
          <w:b/>
        </w:rPr>
        <w:t>Rekonstrukcija dela javne poti JP 704991 Spodnje Partinje</w:t>
      </w:r>
    </w:p>
    <w:p w14:paraId="77552A13" w14:textId="77777777" w:rsidR="003313E5" w:rsidRDefault="006C4F8D">
      <w:pPr>
        <w:keepNext/>
        <w:rPr>
          <w:rFonts w:cs="Arial"/>
          <w:b/>
          <w:szCs w:val="20"/>
        </w:rPr>
      </w:pPr>
      <w:r w:rsidRPr="00FC3C97">
        <w:rPr>
          <w:rFonts w:cs="Arial"/>
          <w:b/>
          <w:szCs w:val="20"/>
        </w:rPr>
        <w:t>I. Podatki o ponudniku</w:t>
      </w:r>
    </w:p>
    <w:tbl>
      <w:tblPr>
        <w:tblW w:w="10123"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4822"/>
        <w:gridCol w:w="5301"/>
      </w:tblGrid>
      <w:tr w:rsidR="003313E5" w:rsidRPr="00FC3C97" w14:paraId="59F03B39"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193C18DC" w14:textId="77777777" w:rsidR="003313E5" w:rsidRPr="00FC3C97" w:rsidRDefault="006C4F8D">
            <w:pPr>
              <w:spacing w:after="0" w:line="252" w:lineRule="auto"/>
              <w:rPr>
                <w:rFonts w:cs="Arial"/>
                <w:szCs w:val="20"/>
              </w:rPr>
            </w:pPr>
            <w:r w:rsidRPr="00FC3C97">
              <w:rPr>
                <w:rFonts w:cs="Arial"/>
                <w:b/>
                <w:szCs w:val="20"/>
              </w:rPr>
              <w:t>NAZIV PONUDNIKA</w:t>
            </w:r>
          </w:p>
        </w:tc>
        <w:tc>
          <w:tcPr>
            <w:tcW w:w="5301" w:type="dxa"/>
            <w:tcMar>
              <w:top w:w="70" w:type="dxa"/>
              <w:left w:w="110" w:type="dxa"/>
              <w:bottom w:w="70" w:type="dxa"/>
              <w:right w:w="110" w:type="dxa"/>
            </w:tcMar>
            <w:vAlign w:val="center"/>
          </w:tcPr>
          <w:p w14:paraId="31927070"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2FE7E154" w14:textId="77777777" w:rsidTr="00FC3C97">
        <w:trPr>
          <w:cantSplit/>
          <w:trHeight w:val="416"/>
          <w:jc w:val="center"/>
        </w:trPr>
        <w:tc>
          <w:tcPr>
            <w:tcW w:w="4822" w:type="dxa"/>
            <w:shd w:val="clear" w:color="auto" w:fill="E4EEDB"/>
            <w:tcMar>
              <w:top w:w="70" w:type="dxa"/>
              <w:left w:w="110" w:type="dxa"/>
              <w:bottom w:w="70" w:type="dxa"/>
              <w:right w:w="110" w:type="dxa"/>
            </w:tcMar>
            <w:vAlign w:val="center"/>
          </w:tcPr>
          <w:p w14:paraId="701CDEEF" w14:textId="321E1502" w:rsidR="003313E5" w:rsidRPr="00FC3C97" w:rsidRDefault="006C4F8D">
            <w:pPr>
              <w:spacing w:after="0" w:line="252" w:lineRule="auto"/>
              <w:rPr>
                <w:rFonts w:cs="Arial"/>
                <w:szCs w:val="20"/>
              </w:rPr>
            </w:pPr>
            <w:r w:rsidRPr="00FC3C97">
              <w:rPr>
                <w:rFonts w:cs="Arial"/>
                <w:b/>
                <w:szCs w:val="20"/>
              </w:rPr>
              <w:t>PONUDNIK JE MSP</w:t>
            </w:r>
            <w:r w:rsidR="00327265" w:rsidRPr="00FC3C97">
              <w:rPr>
                <w:rFonts w:cs="Arial"/>
                <w:b/>
                <w:szCs w:val="20"/>
              </w:rPr>
              <w:t>*</w:t>
            </w:r>
          </w:p>
        </w:tc>
        <w:tc>
          <w:tcPr>
            <w:tcW w:w="5301" w:type="dxa"/>
            <w:tcMar>
              <w:top w:w="70" w:type="dxa"/>
              <w:left w:w="110" w:type="dxa"/>
              <w:bottom w:w="70" w:type="dxa"/>
              <w:right w:w="110" w:type="dxa"/>
            </w:tcMar>
            <w:vAlign w:val="center"/>
          </w:tcPr>
          <w:p w14:paraId="1EA15FE0" w14:textId="77777777" w:rsidR="003313E5" w:rsidRPr="00FC3C97" w:rsidRDefault="006C4F8D">
            <w:pPr>
              <w:spacing w:after="0" w:line="252" w:lineRule="auto"/>
              <w:rPr>
                <w:rFonts w:cs="Arial"/>
                <w:szCs w:val="20"/>
              </w:rPr>
            </w:pPr>
            <w:r w:rsidRPr="00FC3C97">
              <w:rPr>
                <w:rFonts w:cs="Arial"/>
                <w:szCs w:val="20"/>
              </w:rPr>
              <w:t>DA / NE (ustrezno označite)</w:t>
            </w:r>
          </w:p>
        </w:tc>
      </w:tr>
      <w:tr w:rsidR="003313E5" w:rsidRPr="00FC3C97" w14:paraId="2BDEF7E0"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6DBC1BE5" w14:textId="77777777" w:rsidR="003313E5" w:rsidRPr="00FC3C97" w:rsidRDefault="006C4F8D">
            <w:pPr>
              <w:spacing w:after="0" w:line="252" w:lineRule="auto"/>
              <w:rPr>
                <w:rFonts w:cs="Arial"/>
                <w:szCs w:val="20"/>
              </w:rPr>
            </w:pPr>
            <w:r w:rsidRPr="00FC3C97">
              <w:rPr>
                <w:rFonts w:cs="Arial"/>
                <w:b/>
                <w:szCs w:val="20"/>
              </w:rPr>
              <w:t>ZAKONITI ZASTOPNIKI</w:t>
            </w:r>
          </w:p>
        </w:tc>
        <w:tc>
          <w:tcPr>
            <w:tcW w:w="5301" w:type="dxa"/>
            <w:tcMar>
              <w:top w:w="70" w:type="dxa"/>
              <w:left w:w="110" w:type="dxa"/>
              <w:bottom w:w="70" w:type="dxa"/>
              <w:right w:w="110" w:type="dxa"/>
            </w:tcMar>
            <w:vAlign w:val="center"/>
          </w:tcPr>
          <w:p w14:paraId="64870BDD"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32F43141"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23D81701" w14:textId="77777777" w:rsidR="003313E5" w:rsidRPr="00FC3C97" w:rsidRDefault="006C4F8D">
            <w:pPr>
              <w:spacing w:after="0" w:line="252" w:lineRule="auto"/>
              <w:rPr>
                <w:rFonts w:cs="Arial"/>
                <w:szCs w:val="20"/>
              </w:rPr>
            </w:pPr>
            <w:r w:rsidRPr="00FC3C97">
              <w:rPr>
                <w:rFonts w:cs="Arial"/>
                <w:b/>
                <w:szCs w:val="20"/>
              </w:rPr>
              <w:t>KONTAKTNA OSEBA</w:t>
            </w:r>
          </w:p>
        </w:tc>
        <w:tc>
          <w:tcPr>
            <w:tcW w:w="5301" w:type="dxa"/>
            <w:tcMar>
              <w:top w:w="70" w:type="dxa"/>
              <w:left w:w="110" w:type="dxa"/>
              <w:bottom w:w="70" w:type="dxa"/>
              <w:right w:w="110" w:type="dxa"/>
            </w:tcMar>
            <w:vAlign w:val="center"/>
          </w:tcPr>
          <w:p w14:paraId="33F757E8"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4FD2ABEA"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5D125983" w14:textId="77777777" w:rsidR="003313E5" w:rsidRPr="00FC3C97" w:rsidRDefault="006C4F8D">
            <w:pPr>
              <w:spacing w:after="0" w:line="252" w:lineRule="auto"/>
              <w:rPr>
                <w:rFonts w:cs="Arial"/>
                <w:szCs w:val="20"/>
              </w:rPr>
            </w:pPr>
            <w:r w:rsidRPr="00FC3C97">
              <w:rPr>
                <w:rFonts w:cs="Arial"/>
                <w:b/>
                <w:szCs w:val="20"/>
              </w:rPr>
              <w:t>E-POŠTA KONTAKTNE OSEBE</w:t>
            </w:r>
          </w:p>
        </w:tc>
        <w:tc>
          <w:tcPr>
            <w:tcW w:w="5301" w:type="dxa"/>
            <w:tcMar>
              <w:top w:w="70" w:type="dxa"/>
              <w:left w:w="110" w:type="dxa"/>
              <w:bottom w:w="70" w:type="dxa"/>
              <w:right w:w="110" w:type="dxa"/>
            </w:tcMar>
            <w:vAlign w:val="center"/>
          </w:tcPr>
          <w:p w14:paraId="2400DAB2"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79ADFC0D"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601A1443" w14:textId="77777777" w:rsidR="003313E5" w:rsidRPr="00FC3C97" w:rsidRDefault="006C4F8D">
            <w:pPr>
              <w:spacing w:after="0" w:line="252" w:lineRule="auto"/>
              <w:rPr>
                <w:rFonts w:cs="Arial"/>
                <w:szCs w:val="20"/>
              </w:rPr>
            </w:pPr>
            <w:r w:rsidRPr="00FC3C97">
              <w:rPr>
                <w:rFonts w:cs="Arial"/>
                <w:b/>
                <w:szCs w:val="20"/>
              </w:rPr>
              <w:t>TELEFON</w:t>
            </w:r>
          </w:p>
        </w:tc>
        <w:tc>
          <w:tcPr>
            <w:tcW w:w="5301" w:type="dxa"/>
            <w:tcMar>
              <w:top w:w="70" w:type="dxa"/>
              <w:left w:w="110" w:type="dxa"/>
              <w:bottom w:w="70" w:type="dxa"/>
              <w:right w:w="110" w:type="dxa"/>
            </w:tcMar>
            <w:vAlign w:val="center"/>
          </w:tcPr>
          <w:p w14:paraId="63882987"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0EB9A2C5"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22AB8106" w14:textId="77777777" w:rsidR="003313E5" w:rsidRPr="00FC3C97" w:rsidRDefault="006C4F8D">
            <w:pPr>
              <w:spacing w:after="0" w:line="252" w:lineRule="auto"/>
              <w:rPr>
                <w:rFonts w:cs="Arial"/>
                <w:szCs w:val="20"/>
              </w:rPr>
            </w:pPr>
            <w:r w:rsidRPr="00FC3C97">
              <w:rPr>
                <w:rFonts w:cs="Arial"/>
                <w:b/>
                <w:szCs w:val="20"/>
              </w:rPr>
              <w:t>ID ZA DDV</w:t>
            </w:r>
          </w:p>
        </w:tc>
        <w:tc>
          <w:tcPr>
            <w:tcW w:w="5301" w:type="dxa"/>
            <w:tcMar>
              <w:top w:w="70" w:type="dxa"/>
              <w:left w:w="110" w:type="dxa"/>
              <w:bottom w:w="70" w:type="dxa"/>
              <w:right w:w="110" w:type="dxa"/>
            </w:tcMar>
            <w:vAlign w:val="center"/>
          </w:tcPr>
          <w:p w14:paraId="2881983A"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4B3CAB2B"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02A60DCD" w14:textId="77777777" w:rsidR="003313E5" w:rsidRPr="00FC3C97" w:rsidRDefault="006C4F8D">
            <w:pPr>
              <w:spacing w:after="0" w:line="252" w:lineRule="auto"/>
              <w:rPr>
                <w:rFonts w:cs="Arial"/>
                <w:szCs w:val="20"/>
              </w:rPr>
            </w:pPr>
            <w:r w:rsidRPr="00FC3C97">
              <w:rPr>
                <w:rFonts w:cs="Arial"/>
                <w:b/>
                <w:szCs w:val="20"/>
              </w:rPr>
              <w:t>MATIČNA ŠTEVILKA</w:t>
            </w:r>
          </w:p>
        </w:tc>
        <w:tc>
          <w:tcPr>
            <w:tcW w:w="5301" w:type="dxa"/>
            <w:tcMar>
              <w:top w:w="70" w:type="dxa"/>
              <w:left w:w="110" w:type="dxa"/>
              <w:bottom w:w="70" w:type="dxa"/>
              <w:right w:w="110" w:type="dxa"/>
            </w:tcMar>
            <w:vAlign w:val="center"/>
          </w:tcPr>
          <w:p w14:paraId="376C27B9"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760C5B2B"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717F5B9F" w14:textId="77777777" w:rsidR="003313E5" w:rsidRPr="00FC3C97" w:rsidRDefault="006C4F8D">
            <w:pPr>
              <w:spacing w:after="0" w:line="252" w:lineRule="auto"/>
              <w:rPr>
                <w:rFonts w:cs="Arial"/>
                <w:szCs w:val="20"/>
              </w:rPr>
            </w:pPr>
            <w:r w:rsidRPr="00FC3C97">
              <w:rPr>
                <w:rFonts w:cs="Arial"/>
                <w:b/>
                <w:szCs w:val="20"/>
              </w:rPr>
              <w:t>TRANSAKCIJSKI RAČUN IN BANKA</w:t>
            </w:r>
          </w:p>
        </w:tc>
        <w:tc>
          <w:tcPr>
            <w:tcW w:w="5301" w:type="dxa"/>
            <w:tcMar>
              <w:top w:w="70" w:type="dxa"/>
              <w:left w:w="110" w:type="dxa"/>
              <w:bottom w:w="70" w:type="dxa"/>
              <w:right w:w="110" w:type="dxa"/>
            </w:tcMar>
            <w:vAlign w:val="center"/>
          </w:tcPr>
          <w:p w14:paraId="3DEADC25"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55A22C83"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531277C2" w14:textId="77777777" w:rsidR="003313E5" w:rsidRPr="00FC3C97" w:rsidRDefault="006C4F8D">
            <w:pPr>
              <w:spacing w:after="0" w:line="252" w:lineRule="auto"/>
              <w:rPr>
                <w:rFonts w:cs="Arial"/>
                <w:szCs w:val="20"/>
              </w:rPr>
            </w:pPr>
            <w:r w:rsidRPr="00FC3C97">
              <w:rPr>
                <w:rFonts w:cs="Arial"/>
                <w:b/>
                <w:szCs w:val="20"/>
              </w:rPr>
              <w:t>POOBLAŠČENA OSEBA ZA PODPIS PONUDBE IN POGODBE</w:t>
            </w:r>
          </w:p>
        </w:tc>
        <w:tc>
          <w:tcPr>
            <w:tcW w:w="5301" w:type="dxa"/>
            <w:tcMar>
              <w:top w:w="70" w:type="dxa"/>
              <w:left w:w="110" w:type="dxa"/>
              <w:bottom w:w="70" w:type="dxa"/>
              <w:right w:w="110" w:type="dxa"/>
            </w:tcMar>
            <w:vAlign w:val="center"/>
          </w:tcPr>
          <w:p w14:paraId="06892020" w14:textId="77777777" w:rsidR="003313E5" w:rsidRPr="00FC3C97" w:rsidRDefault="006C4F8D">
            <w:pPr>
              <w:spacing w:after="0" w:line="240" w:lineRule="auto"/>
              <w:rPr>
                <w:rFonts w:cs="Arial"/>
                <w:szCs w:val="20"/>
              </w:rPr>
            </w:pPr>
            <w:r w:rsidRPr="00FC3C97">
              <w:rPr>
                <w:rFonts w:cs="Arial"/>
                <w:szCs w:val="20"/>
              </w:rPr>
              <w:t xml:space="preserve"> </w:t>
            </w:r>
          </w:p>
        </w:tc>
      </w:tr>
      <w:tr w:rsidR="003313E5" w:rsidRPr="00FC3C97" w14:paraId="536E3B67" w14:textId="77777777" w:rsidTr="00FC3C97">
        <w:trPr>
          <w:cantSplit/>
          <w:trHeight w:val="683"/>
          <w:jc w:val="center"/>
        </w:trPr>
        <w:tc>
          <w:tcPr>
            <w:tcW w:w="4822" w:type="dxa"/>
            <w:shd w:val="clear" w:color="auto" w:fill="E4EEDB"/>
            <w:tcMar>
              <w:top w:w="70" w:type="dxa"/>
              <w:left w:w="110" w:type="dxa"/>
              <w:bottom w:w="70" w:type="dxa"/>
              <w:right w:w="110" w:type="dxa"/>
            </w:tcMar>
            <w:vAlign w:val="center"/>
          </w:tcPr>
          <w:p w14:paraId="499282F8" w14:textId="77777777" w:rsidR="003313E5" w:rsidRPr="00FC3C97" w:rsidRDefault="006C4F8D">
            <w:pPr>
              <w:spacing w:after="0" w:line="252" w:lineRule="auto"/>
              <w:rPr>
                <w:rFonts w:cs="Arial"/>
                <w:szCs w:val="20"/>
              </w:rPr>
            </w:pPr>
            <w:r w:rsidRPr="00FC3C97">
              <w:rPr>
                <w:rFonts w:cs="Arial"/>
                <w:b/>
                <w:szCs w:val="20"/>
              </w:rPr>
              <w:t>PREDSTAVNIK IZVAJALCA PO POGODBI</w:t>
            </w:r>
          </w:p>
        </w:tc>
        <w:tc>
          <w:tcPr>
            <w:tcW w:w="5301" w:type="dxa"/>
            <w:tcMar>
              <w:top w:w="70" w:type="dxa"/>
              <w:left w:w="110" w:type="dxa"/>
              <w:bottom w:w="70" w:type="dxa"/>
              <w:right w:w="110" w:type="dxa"/>
            </w:tcMar>
            <w:vAlign w:val="center"/>
          </w:tcPr>
          <w:p w14:paraId="14B734B8" w14:textId="77777777" w:rsidR="003313E5" w:rsidRPr="00FC3C97" w:rsidRDefault="006C4F8D">
            <w:pPr>
              <w:spacing w:after="0" w:line="240" w:lineRule="auto"/>
              <w:rPr>
                <w:rFonts w:cs="Arial"/>
                <w:szCs w:val="20"/>
              </w:rPr>
            </w:pPr>
            <w:r w:rsidRPr="00FC3C97">
              <w:rPr>
                <w:rFonts w:cs="Arial"/>
                <w:szCs w:val="20"/>
              </w:rPr>
              <w:t xml:space="preserve"> </w:t>
            </w:r>
          </w:p>
        </w:tc>
      </w:tr>
    </w:tbl>
    <w:p w14:paraId="46E9BFF9" w14:textId="77777777" w:rsidR="003313E5" w:rsidRPr="00FC3C97" w:rsidRDefault="003313E5">
      <w:pPr>
        <w:spacing w:after="40"/>
        <w:rPr>
          <w:rFonts w:cs="Arial"/>
          <w:szCs w:val="20"/>
        </w:rPr>
      </w:pPr>
    </w:p>
    <w:p w14:paraId="1076A055" w14:textId="77777777" w:rsidR="003313E5" w:rsidRPr="00FC3C97" w:rsidRDefault="006C4F8D">
      <w:pPr>
        <w:pStyle w:val="FormNote"/>
        <w:spacing w:after="100" w:line="259" w:lineRule="auto"/>
        <w:rPr>
          <w:rFonts w:cs="Arial"/>
          <w:i w:val="0"/>
          <w:sz w:val="20"/>
          <w:szCs w:val="20"/>
          <w:lang w:val="sl-SI"/>
        </w:rPr>
      </w:pPr>
      <w:r w:rsidRPr="00FC3C97">
        <w:rPr>
          <w:rFonts w:cs="Arial"/>
          <w:i w:val="0"/>
          <w:sz w:val="20"/>
          <w:szCs w:val="20"/>
          <w:lang w:val="sl-SI"/>
        </w:rPr>
        <w:t xml:space="preserve">* MSP - </w:t>
      </w:r>
      <w:proofErr w:type="spellStart"/>
      <w:r w:rsidRPr="00FC3C97">
        <w:rPr>
          <w:rFonts w:cs="Arial"/>
          <w:i w:val="0"/>
          <w:sz w:val="20"/>
          <w:szCs w:val="20"/>
          <w:lang w:val="sl-SI"/>
        </w:rPr>
        <w:t>mikro</w:t>
      </w:r>
      <w:proofErr w:type="spellEnd"/>
      <w:r w:rsidRPr="00FC3C97">
        <w:rPr>
          <w:rFonts w:cs="Arial"/>
          <w:i w:val="0"/>
          <w:sz w:val="20"/>
          <w:szCs w:val="20"/>
          <w:lang w:val="sl-SI"/>
        </w:rPr>
        <w:t>, malo ali srednje veliko podjetje po veljavnih pravilih Evropske unije.</w:t>
      </w:r>
    </w:p>
    <w:p w14:paraId="1976BC56" w14:textId="7B23FDFD" w:rsidR="00327265" w:rsidRDefault="00327265">
      <w:pPr>
        <w:spacing w:after="200" w:line="276" w:lineRule="auto"/>
        <w:rPr>
          <w:rFonts w:cs="Arial"/>
          <w:color w:val="555555"/>
        </w:rPr>
      </w:pPr>
      <w:r>
        <w:rPr>
          <w:rFonts w:cs="Arial"/>
          <w:i/>
        </w:rPr>
        <w:br w:type="page"/>
      </w:r>
    </w:p>
    <w:p w14:paraId="753032BD" w14:textId="77777777" w:rsidR="00327265" w:rsidRPr="002A285B" w:rsidRDefault="00327265">
      <w:pPr>
        <w:pStyle w:val="FormNote"/>
        <w:spacing w:after="100" w:line="259" w:lineRule="auto"/>
        <w:rPr>
          <w:rFonts w:cs="Arial"/>
          <w:lang w:val="sl-SI"/>
        </w:rPr>
      </w:pPr>
    </w:p>
    <w:p w14:paraId="31F18D6F" w14:textId="77777777" w:rsidR="003313E5" w:rsidRDefault="006C4F8D">
      <w:pPr>
        <w:keepNext/>
        <w:spacing w:after="80"/>
        <w:rPr>
          <w:rFonts w:cs="Arial"/>
          <w:b/>
        </w:rPr>
      </w:pPr>
      <w:r w:rsidRPr="002A285B">
        <w:rPr>
          <w:rFonts w:cs="Arial"/>
          <w:b/>
        </w:rPr>
        <w:t>II. V zvezi s predmetnim javnim naročilom pod kazensko in materialno odgovornostjo izjavljamo, da:</w:t>
      </w:r>
    </w:p>
    <w:p w14:paraId="13528F1D" w14:textId="3A85F015"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se v celoti strinjamo in sprejemamo pogoje naročnika, navedene v tej dokumentaciji v zvezi z oddajo javnega naročila, da po njih dajemo svojo ponudbo za izvedbo razpisanih del, ki so predmet tega javnega naročila ter da pod navedenimi pogoji pristopamo k izvedbi predmeta javnega naročila;</w:t>
      </w:r>
    </w:p>
    <w:p w14:paraId="6149054E" w14:textId="5308AD63"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 xml:space="preserve">da so vsi podatki, ki so podani v naši ponudbi, resnični ter da </w:t>
      </w:r>
      <w:proofErr w:type="spellStart"/>
      <w:r w:rsidRPr="001E5860">
        <w:rPr>
          <w:rFonts w:cs="Arial"/>
        </w:rPr>
        <w:t>skeni</w:t>
      </w:r>
      <w:proofErr w:type="spellEnd"/>
      <w:r w:rsidRPr="001E5860">
        <w:rPr>
          <w:rFonts w:cs="Arial"/>
        </w:rPr>
        <w:t xml:space="preserve"> priloženih listin ustrezajo originalu. Za podane podatke, njihovo resničnost in ustreznost </w:t>
      </w:r>
      <w:proofErr w:type="spellStart"/>
      <w:r w:rsidRPr="001E5860">
        <w:rPr>
          <w:rFonts w:cs="Arial"/>
        </w:rPr>
        <w:t>skenov</w:t>
      </w:r>
      <w:proofErr w:type="spellEnd"/>
      <w:r w:rsidRPr="001E5860">
        <w:rPr>
          <w:rFonts w:cs="Arial"/>
        </w:rPr>
        <w:t xml:space="preserve"> prevzamemo popolno odgovornost; ponudnik naročniku daje pooblastilo, da jih preveri pri pristojnih organih, za kar bomo na naročnikovo zahtevo predložili ustrezna pooblastila, če jih bo ta zahteval;</w:t>
      </w:r>
    </w:p>
    <w:p w14:paraId="495D5CE6" w14:textId="716BF8D9"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ne bomo imeli do naročnika predmetnega razpisa nobenega odškodninskega zahtevka, če ne bomo izbrani kot najugodnejši ponudnik, oz. da v primeru ustavitve postopka, zavrnitve vseh ponudb ali odstopa od izvedbe javnega naročila ne bomo zahtevali povrnitve stroškov, ki smo jih imeli s pripravo ponudbene dokumentacije;</w:t>
      </w:r>
    </w:p>
    <w:p w14:paraId="1DC1BC0C" w14:textId="56DBDD10"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smo pri pripravi ponudbe in bomo pri izvajanju pogodbe spoštovali obveznosti, ki izhajajo iz predpisov o varstvu pri delu, zaposlovanju in delovnih pogojih, veljavnih v Republiki Sloveniji;</w:t>
      </w:r>
    </w:p>
    <w:p w14:paraId="2C57DFB1" w14:textId="6787FDCD"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bomo javno naročilo izvajali s strokovno usposobljenimi delavci oziroma kadrom;</w:t>
      </w:r>
    </w:p>
    <w:p w14:paraId="422D6025" w14:textId="2FFF9ACC"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smo zanesljiv ponudnik, sposoben upravljanja, z izkušnjami, ugledom in zaposlenimi, ki so sposobni izvesti razpisana dela v roku, določenem s to dokumentacijo v zvezi z oddajo javnega naročila,</w:t>
      </w:r>
    </w:p>
    <w:p w14:paraId="61CE32EC" w14:textId="58ACE9FA"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razpolagamo z zadostnimi kadrovskimi zmogljivostmi za izvedbo javnega naročila;</w:t>
      </w:r>
    </w:p>
    <w:p w14:paraId="3E846C83" w14:textId="56C73531"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smo seznanjeni s terenskimi razmerami, kjer bo potekala izvedba del in smo preučili projektno dokumentacijo, ki so priloga tej dokumentaciji v zvezi z oddajo javnega naročila in sprejemamo pogoje in iz tega naslova ne bomo imeli dodatnih zahtev do naročnika;</w:t>
      </w:r>
    </w:p>
    <w:p w14:paraId="7943C330" w14:textId="1C1CDE3D"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bomo vsa zahtevana dela izvajali strokovno in kvalitetno po pravilih stroke v skladu z veljavnimi predpisi (zakoni, pravilniki, standardi, tehničnimi soglasji), tehničnimi navodili, priporočili in normativi;</w:t>
      </w:r>
    </w:p>
    <w:p w14:paraId="37A41454" w14:textId="229798BC"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bomo v primeru zamenjave priglašenih ali uvedbe novih podizvajalcev ali priglašenih kadrov pred njihovo menjavo oziroma uvedbo pridobili pisno soglasje naročnika;</w:t>
      </w:r>
    </w:p>
    <w:p w14:paraId="2CACB927" w14:textId="6C198510"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bodo vsi novi podizvajalci izpolnjevali vse naročnikove pogoje, ki jih morajo izpolnjevati podizvajalci;</w:t>
      </w:r>
    </w:p>
    <w:p w14:paraId="7947D073" w14:textId="1A98901A"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bodo vsi novi podizvajalci, ki bodo zamenjali priglašene podizvajalce, na katere kapacitete se je ponudnik skliceval pri oddaji ponudbe, zagotavljali najmanj kapacitete v enakem obsegu oziroma najmanj v obsegu, ki bi zadoščal za priznanje usposobljenosti, če bi bili ti podizvajalci navedeni v sami ponudbi namesto podizvajalcev, ki jih zamenjujejo;</w:t>
      </w:r>
    </w:p>
    <w:p w14:paraId="5314D053" w14:textId="5C9C8CC5"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bodo vsi zamenjani kadri ob morebitni menjavi izpolnjevali kadrovske pogoje, ki jih je določil naročnik v dokumentaciji v zvezi z oddajo javnega naročila;</w:t>
      </w:r>
    </w:p>
    <w:p w14:paraId="6088E66E" w14:textId="612698A7"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 xml:space="preserve">bomo </w:t>
      </w:r>
      <w:r w:rsidR="00BD36C2" w:rsidRPr="00BD36C2">
        <w:rPr>
          <w:rFonts w:cs="Arial"/>
        </w:rPr>
        <w:t>ob primopredaji oziroma ob podpisu zapisnika končnega obračuna izvedenih del</w:t>
      </w:r>
      <w:r w:rsidRPr="001E5860">
        <w:rPr>
          <w:rFonts w:cs="Arial"/>
        </w:rPr>
        <w:t xml:space="preserve">, kot zavarovanje za odpravo napak v garancijskem roku predložili </w:t>
      </w:r>
      <w:r w:rsidR="00E639CF" w:rsidRPr="00E639CF">
        <w:rPr>
          <w:rFonts w:cs="Arial"/>
        </w:rPr>
        <w:t>bianco menico z menično izjavo in pooblastilom za izpolnitev</w:t>
      </w:r>
      <w:r w:rsidR="00E639CF">
        <w:rPr>
          <w:rFonts w:cs="Arial"/>
        </w:rPr>
        <w:t xml:space="preserve"> </w:t>
      </w:r>
      <w:r w:rsidRPr="001E5860">
        <w:rPr>
          <w:rFonts w:cs="Arial"/>
        </w:rPr>
        <w:t xml:space="preserve">za odpravo napak v garancijski dobi, v višini </w:t>
      </w:r>
      <w:r w:rsidR="00E639CF" w:rsidRPr="00E639CF">
        <w:rPr>
          <w:rFonts w:cs="Arial"/>
        </w:rPr>
        <w:t>5 % končne obračunske vrednosti izvedenih del z DDV</w:t>
      </w:r>
      <w:r w:rsidRPr="001E5860">
        <w:rPr>
          <w:rFonts w:cs="Arial"/>
        </w:rPr>
        <w:t>, z dobo veljavnosti vsaj še 30 dni po preteku garancijskega roka po pogodbi;</w:t>
      </w:r>
    </w:p>
    <w:p w14:paraId="7EFCE179" w14:textId="539E861F"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smo v celoti seznanjeni z vso relevantno zakonodajo, ki se upošteva pri oddaji tega javnega naročila in z obsegom in zahtevnostjo javnega naročila;</w:t>
      </w:r>
    </w:p>
    <w:p w14:paraId="4662E527" w14:textId="79CF898E"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bomo vse prevzete obveznosti izpolnili v predpisani količini, kvaliteti in rokih, kot to izhaja iz dokumentacije v zvezi z oddajo javnega naročila za oddajo tega javnega naročila;</w:t>
      </w:r>
    </w:p>
    <w:p w14:paraId="5AFDEF4B" w14:textId="58DECA67"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 xml:space="preserve">za nas ne obstaja absolutna prepoved poslovanja z naročnikom, kot izhaja iz 35. člena </w:t>
      </w:r>
      <w:proofErr w:type="spellStart"/>
      <w:r w:rsidRPr="001E5860">
        <w:rPr>
          <w:rFonts w:cs="Arial"/>
        </w:rPr>
        <w:t>ZIntPK</w:t>
      </w:r>
      <w:proofErr w:type="spellEnd"/>
      <w:r w:rsidRPr="001E5860">
        <w:rPr>
          <w:rFonts w:cs="Arial"/>
        </w:rPr>
        <w:t>;</w:t>
      </w:r>
    </w:p>
    <w:p w14:paraId="5AD20030" w14:textId="330F4033"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z drugimi gospodarskimi subjekti nismo sklenili dogovora, katerega cilj ali učinek je preprečevati, omejevati ali izkrivljati konkurenco;</w:t>
      </w:r>
    </w:p>
    <w:p w14:paraId="455E1983" w14:textId="2E5BE2D2"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nismo bili s pravnomočno sodbo v katerikoli državi obsojeni za prestopek v zvezi s poklicnim ravnanjem;</w:t>
      </w:r>
    </w:p>
    <w:p w14:paraId="46059BE5" w14:textId="30786C19"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pri dajanju informacij, zahtevanih v skladu z določbami ZJN-3, v tem ali predhodnih postopkih, nismo namerno podali zavajajoče razlage ali teh informacij nismo zagotovili;</w:t>
      </w:r>
    </w:p>
    <w:p w14:paraId="603A69D8" w14:textId="608E1270"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nismo v postopku prisilne poravnave, stečajnem postopku ali v postopku likvidacije;</w:t>
      </w:r>
    </w:p>
    <w:p w14:paraId="3BFB7283" w14:textId="61209377"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da bomo v primeru, da bomo izbrani v tem postopku, v celoti odgovarjali za dela podizvajalcev, ki smo jih navedli v svoji ponudbi,</w:t>
      </w:r>
    </w:p>
    <w:p w14:paraId="3864ECC6" w14:textId="4906440E"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 xml:space="preserve">da bomo v primeru da bomo izbrani na predmetnem javnem naročilu, naročniku na njegov poziv, v roku osmih dni od prejema poziva, posredovali podatke o svojih ustanoviteljih, družbenikih, delničarjih, </w:t>
      </w:r>
      <w:proofErr w:type="spellStart"/>
      <w:r w:rsidRPr="001E5860">
        <w:rPr>
          <w:rFonts w:cs="Arial"/>
        </w:rPr>
        <w:t>komanditistih</w:t>
      </w:r>
      <w:proofErr w:type="spellEnd"/>
      <w:r w:rsidRPr="001E5860">
        <w:rPr>
          <w:rFonts w:cs="Arial"/>
        </w:rPr>
        <w:t xml:space="preserve"> ali drugih lastnikih in podatke o lastniških deležih navedenih oseb, </w:t>
      </w:r>
      <w:r w:rsidRPr="001E5860">
        <w:rPr>
          <w:rFonts w:cs="Arial"/>
        </w:rPr>
        <w:lastRenderedPageBreak/>
        <w:t>gospodarskih subjektih, za katere se glede na določbe zakona, ki ureja gospodarske družbe, šteje, da so z nami povezane družbe,</w:t>
      </w:r>
    </w:p>
    <w:p w14:paraId="12DC31F6" w14:textId="77C70B51"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da bomo dela izvedli v skladu s pravili stroke in navodilom strokovnega nadzora s strani naročnika,</w:t>
      </w:r>
    </w:p>
    <w:p w14:paraId="24756F87" w14:textId="6092AC16"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da bomo dela opravljali z gradbenimi stroji, ki ustrezajo Pravilniku o emisiji hrupa strojev, ki se uporabljajo na prostem (Uradni list RS, št. 106/02, 50/05, 49/06, 17/2011-ZTZPUS-1);</w:t>
      </w:r>
    </w:p>
    <w:p w14:paraId="48445A9F" w14:textId="40C45B0A"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da upoštevamo obveznosti, ki izhajajo iz predpisov o varstvu zaposlenih, obveznosti, ki izhajajo iz predpisov o ureditvi delovnih pogojev, upoštevajoč Zakon o varnosti in zdravju pri delu (Uradni list RS, št.  43/2011) in Uredbo o zagotavljanju varnosti in zdravja pri delu na začasnih in premičnih gradbiščih (Uradni list RS, št. 83/05 in 43/11-ZVZD-1);</w:t>
      </w:r>
    </w:p>
    <w:p w14:paraId="015551AB" w14:textId="68CE1180"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izpolnjujemo formalne delovne, kadrovske in tehnične pogoje in imamo ustrezna pooblastila, profesionalne in tehnične zmožnosti, finančne vire, opremo in druge pripomočke, sposobnost upravljanja, zanesljivost, izkušnje in ugled ter zaposlene, ki bodo sposobni izvesti razpisana dela;</w:t>
      </w:r>
    </w:p>
    <w:p w14:paraId="412AC0AC" w14:textId="58297A3E"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razpolagamo s potrebnimi avtorskimi, licenčnimi in drugimi pravicami, ki so morebiti potrebne za izvedbo razpisanih del;</w:t>
      </w:r>
    </w:p>
    <w:p w14:paraId="202E5F21" w14:textId="47FA92F3"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bomo upoštevali določbe Uredbe o preprečevanju in zmanjšanju emisije delcev iz gradbišč (Uradni list RS, št.  21/11);</w:t>
      </w:r>
    </w:p>
    <w:p w14:paraId="2E042F5C" w14:textId="46BF3B4A"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da izvajamo kontrolo kakovosti izvedbe del in vgrajenih materialov, ki jih nudimo, oziroma imamo za kontrolo kakovosti pooblaščen pristojni zavod. Materiali in oprema, ki jih vgrajujemo, imajo ustrezne certifikate kakovosti skladno z Zakonom o gradbenih proizvodih (Uradni list RS, št. 82/13 - ZGPro-1);</w:t>
      </w:r>
    </w:p>
    <w:p w14:paraId="7199A300" w14:textId="027FA23F"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 xml:space="preserve">da bomo vgradili opremo in material, ki izpolnjuje pogoje, določene s strani naročnika v tehničnih specifikacijah; </w:t>
      </w:r>
    </w:p>
    <w:p w14:paraId="2E0F3B40" w14:textId="11EDCE4B" w:rsidR="001E5860"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nismo kršili obveznosti iz drugega odstavka 3. člena ZJN-3;</w:t>
      </w:r>
    </w:p>
    <w:p w14:paraId="0FAD39CC" w14:textId="3E970692" w:rsidR="00327265" w:rsidRPr="001E5860" w:rsidRDefault="001E5860" w:rsidP="001E5860">
      <w:pPr>
        <w:pStyle w:val="Odstavekseznama"/>
        <w:keepNext/>
        <w:numPr>
          <w:ilvl w:val="0"/>
          <w:numId w:val="13"/>
        </w:numPr>
        <w:spacing w:after="80"/>
        <w:ind w:left="709" w:right="849" w:hanging="371"/>
        <w:jc w:val="both"/>
        <w:rPr>
          <w:rFonts w:cs="Arial"/>
        </w:rPr>
      </w:pPr>
      <w:r w:rsidRPr="001E5860">
        <w:rPr>
          <w:rFonts w:cs="Arial"/>
        </w:rPr>
        <w:t>izpolnjujemo vse ostale pogoje za izvedbo naročila, ki jih določa dokumentacija v zvezi z oddajo javnega naročila.</w:t>
      </w:r>
    </w:p>
    <w:p w14:paraId="0FD7F8B9" w14:textId="77777777" w:rsidR="001E5860" w:rsidRPr="002A285B" w:rsidRDefault="001E5860" w:rsidP="001E5860">
      <w:pPr>
        <w:keepNext/>
        <w:spacing w:after="80"/>
        <w:ind w:left="709" w:right="849" w:hanging="371"/>
        <w:jc w:val="both"/>
        <w:rPr>
          <w:rFonts w:cs="Arial"/>
        </w:rPr>
      </w:pPr>
    </w:p>
    <w:p w14:paraId="7AEFC62D" w14:textId="0334D527" w:rsidR="003313E5" w:rsidRPr="001E5860" w:rsidRDefault="001E5860" w:rsidP="001E5860">
      <w:pPr>
        <w:pStyle w:val="Odstavekseznama"/>
        <w:keepNext/>
        <w:numPr>
          <w:ilvl w:val="0"/>
          <w:numId w:val="12"/>
        </w:numPr>
        <w:spacing w:after="80"/>
        <w:ind w:left="709" w:right="849" w:hanging="371"/>
        <w:jc w:val="both"/>
        <w:rPr>
          <w:rFonts w:cs="Arial"/>
        </w:rPr>
      </w:pPr>
      <w:r w:rsidRPr="001E5860">
        <w:rPr>
          <w:rFonts w:cs="Arial"/>
        </w:rPr>
        <w:t>Naročniku izrecno dovoljujemo, da v zvezi z oddajo predmetnega javnega naročila, obstoj in vsebino navedb v ponudbi preveri elektronsko v aplikaciji e-Dosje.</w:t>
      </w:r>
    </w:p>
    <w:p w14:paraId="0123BBC7" w14:textId="77777777" w:rsidR="00327265" w:rsidRPr="002A285B" w:rsidRDefault="00327265" w:rsidP="00327265">
      <w:pPr>
        <w:pStyle w:val="Oznaenseznam"/>
        <w:numPr>
          <w:ilvl w:val="0"/>
          <w:numId w:val="0"/>
        </w:numPr>
        <w:spacing w:after="20"/>
        <w:ind w:left="360" w:hanging="360"/>
        <w:rPr>
          <w:rFonts w:cs="Arial"/>
        </w:rPr>
      </w:pPr>
    </w:p>
    <w:p w14:paraId="14355E38" w14:textId="77777777" w:rsidR="00327265" w:rsidRPr="002A285B" w:rsidRDefault="00327265">
      <w:pPr>
        <w:pStyle w:val="FormNote"/>
        <w:spacing w:after="160" w:line="259" w:lineRule="auto"/>
        <w:rPr>
          <w:rFonts w:cs="Arial"/>
          <w:lang w:val="sl-SI"/>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3313E5" w:rsidRPr="002A285B" w14:paraId="3F643113" w14:textId="77777777">
        <w:trPr>
          <w:jc w:val="center"/>
        </w:trPr>
        <w:tc>
          <w:tcPr>
            <w:tcW w:w="5244" w:type="dxa"/>
            <w:tcMar>
              <w:top w:w="70" w:type="dxa"/>
              <w:left w:w="110" w:type="dxa"/>
              <w:bottom w:w="70" w:type="dxa"/>
              <w:right w:w="110" w:type="dxa"/>
            </w:tcMar>
            <w:vAlign w:val="center"/>
          </w:tcPr>
          <w:p w14:paraId="2371404D" w14:textId="77777777" w:rsidR="003313E5" w:rsidRPr="002A285B" w:rsidRDefault="006C4F8D">
            <w:pPr>
              <w:spacing w:after="0" w:line="252" w:lineRule="auto"/>
              <w:rPr>
                <w:rFonts w:cs="Arial"/>
              </w:rPr>
            </w:pPr>
            <w:r w:rsidRPr="002A285B">
              <w:rPr>
                <w:rFonts w:cs="Arial"/>
                <w:sz w:val="19"/>
              </w:rPr>
              <w:t>Kraj in datum: __________________________</w:t>
            </w:r>
          </w:p>
        </w:tc>
        <w:tc>
          <w:tcPr>
            <w:tcW w:w="5244" w:type="dxa"/>
            <w:tcMar>
              <w:top w:w="70" w:type="dxa"/>
              <w:left w:w="110" w:type="dxa"/>
              <w:bottom w:w="70" w:type="dxa"/>
              <w:right w:w="110" w:type="dxa"/>
            </w:tcMar>
            <w:vAlign w:val="center"/>
          </w:tcPr>
          <w:p w14:paraId="4ABC931A" w14:textId="77777777" w:rsidR="003313E5" w:rsidRPr="002A285B" w:rsidRDefault="006C4F8D">
            <w:pPr>
              <w:spacing w:after="0" w:line="252" w:lineRule="auto"/>
              <w:rPr>
                <w:rFonts w:cs="Arial"/>
              </w:rPr>
            </w:pPr>
            <w:r w:rsidRPr="002A285B">
              <w:rPr>
                <w:rFonts w:cs="Arial"/>
                <w:sz w:val="19"/>
              </w:rPr>
              <w:t>Ponudnik: ______________________________</w:t>
            </w:r>
          </w:p>
        </w:tc>
      </w:tr>
      <w:tr w:rsidR="003313E5" w:rsidRPr="002A285B" w14:paraId="2623203B" w14:textId="77777777">
        <w:trPr>
          <w:jc w:val="center"/>
        </w:trPr>
        <w:tc>
          <w:tcPr>
            <w:tcW w:w="5244" w:type="dxa"/>
            <w:tcMar>
              <w:top w:w="70" w:type="dxa"/>
              <w:left w:w="110" w:type="dxa"/>
              <w:bottom w:w="70" w:type="dxa"/>
              <w:right w:w="110" w:type="dxa"/>
            </w:tcMar>
            <w:vAlign w:val="center"/>
          </w:tcPr>
          <w:p w14:paraId="01BB7D93" w14:textId="77777777" w:rsidR="003313E5" w:rsidRPr="002A285B" w:rsidRDefault="006C4F8D">
            <w:pPr>
              <w:spacing w:after="0" w:line="252" w:lineRule="auto"/>
              <w:rPr>
                <w:rFonts w:cs="Arial"/>
              </w:rPr>
            </w:pPr>
            <w:r w:rsidRPr="002A285B">
              <w:rPr>
                <w:rFonts w:cs="Arial"/>
                <w:sz w:val="19"/>
              </w:rPr>
              <w:t>(žig)</w:t>
            </w:r>
          </w:p>
        </w:tc>
        <w:tc>
          <w:tcPr>
            <w:tcW w:w="5244" w:type="dxa"/>
            <w:tcMar>
              <w:top w:w="70" w:type="dxa"/>
              <w:left w:w="110" w:type="dxa"/>
              <w:bottom w:w="70" w:type="dxa"/>
              <w:right w:w="110" w:type="dxa"/>
            </w:tcMar>
            <w:vAlign w:val="center"/>
          </w:tcPr>
          <w:p w14:paraId="10CD1173" w14:textId="77777777" w:rsidR="003313E5" w:rsidRPr="002A285B" w:rsidRDefault="006C4F8D">
            <w:pPr>
              <w:spacing w:after="0" w:line="252" w:lineRule="auto"/>
              <w:rPr>
                <w:rFonts w:cs="Arial"/>
              </w:rPr>
            </w:pPr>
            <w:r w:rsidRPr="002A285B">
              <w:rPr>
                <w:rFonts w:cs="Arial"/>
                <w:sz w:val="19"/>
              </w:rPr>
              <w:t>________________________________________</w:t>
            </w:r>
          </w:p>
        </w:tc>
      </w:tr>
      <w:tr w:rsidR="003313E5" w:rsidRPr="002A285B" w14:paraId="45C0280D" w14:textId="77777777">
        <w:trPr>
          <w:jc w:val="center"/>
        </w:trPr>
        <w:tc>
          <w:tcPr>
            <w:tcW w:w="5244" w:type="dxa"/>
            <w:tcMar>
              <w:top w:w="70" w:type="dxa"/>
              <w:left w:w="110" w:type="dxa"/>
              <w:bottom w:w="70" w:type="dxa"/>
              <w:right w:w="110" w:type="dxa"/>
            </w:tcMar>
            <w:vAlign w:val="center"/>
          </w:tcPr>
          <w:p w14:paraId="2C982B6F" w14:textId="77777777" w:rsidR="003313E5" w:rsidRPr="002A285B" w:rsidRDefault="003313E5">
            <w:pPr>
              <w:spacing w:after="0" w:line="252" w:lineRule="auto"/>
              <w:rPr>
                <w:rFonts w:cs="Arial"/>
              </w:rPr>
            </w:pPr>
          </w:p>
        </w:tc>
        <w:tc>
          <w:tcPr>
            <w:tcW w:w="5244" w:type="dxa"/>
            <w:tcMar>
              <w:top w:w="70" w:type="dxa"/>
              <w:left w:w="110" w:type="dxa"/>
              <w:bottom w:w="70" w:type="dxa"/>
              <w:right w:w="110" w:type="dxa"/>
            </w:tcMar>
            <w:vAlign w:val="center"/>
          </w:tcPr>
          <w:p w14:paraId="64C71D69" w14:textId="77777777" w:rsidR="003313E5" w:rsidRPr="002A285B" w:rsidRDefault="006C4F8D">
            <w:pPr>
              <w:spacing w:after="0" w:line="252" w:lineRule="auto"/>
              <w:rPr>
                <w:rFonts w:cs="Arial"/>
              </w:rPr>
            </w:pPr>
            <w:r w:rsidRPr="002A285B">
              <w:rPr>
                <w:rFonts w:cs="Arial"/>
                <w:i/>
                <w:sz w:val="17"/>
              </w:rPr>
              <w:t>(ime in priimek ter podpis)</w:t>
            </w:r>
          </w:p>
        </w:tc>
      </w:tr>
    </w:tbl>
    <w:p w14:paraId="77CD4B91" w14:textId="77777777" w:rsidR="003313E5" w:rsidRDefault="003313E5">
      <w:pPr>
        <w:spacing w:after="0"/>
        <w:rPr>
          <w:rFonts w:cs="Arial"/>
        </w:rPr>
      </w:pPr>
    </w:p>
    <w:p w14:paraId="71A73300" w14:textId="2CC62B52" w:rsidR="001E5860" w:rsidRPr="001E5860" w:rsidRDefault="001E5860" w:rsidP="001E5860">
      <w:pPr>
        <w:spacing w:after="0"/>
        <w:rPr>
          <w:rFonts w:cs="Arial"/>
          <w:b/>
          <w:bCs/>
          <w:i/>
        </w:rPr>
      </w:pPr>
      <w:r w:rsidRPr="001E5860">
        <w:rPr>
          <w:rFonts w:cs="Arial"/>
          <w:b/>
          <w:bCs/>
          <w:i/>
        </w:rPr>
        <w:t xml:space="preserve">Navodilo: </w:t>
      </w:r>
      <w:r>
        <w:rPr>
          <w:rFonts w:cs="Arial"/>
          <w:b/>
          <w:bCs/>
          <w:i/>
        </w:rPr>
        <w:t>Izjavo</w:t>
      </w:r>
      <w:r w:rsidRPr="001E5860">
        <w:rPr>
          <w:rFonts w:cs="Arial"/>
          <w:b/>
          <w:bCs/>
          <w:i/>
        </w:rPr>
        <w:t xml:space="preserve"> izpolnijo vsi gospodarski subjekti v ponudbi (samostojni ponudnik, v primeru skupne ponudbe vsi ponudniki in podizvajalci). </w:t>
      </w:r>
    </w:p>
    <w:p w14:paraId="51C3C5F2" w14:textId="77777777" w:rsidR="001E5860" w:rsidRPr="002A285B" w:rsidRDefault="001E5860">
      <w:pPr>
        <w:spacing w:after="0"/>
        <w:rPr>
          <w:rFonts w:cs="Arial"/>
        </w:rPr>
      </w:pPr>
    </w:p>
    <w:p w14:paraId="19D8F982" w14:textId="77777777" w:rsidR="003313E5" w:rsidRPr="002A285B" w:rsidRDefault="006C4F8D" w:rsidP="00A67C08">
      <w:pPr>
        <w:pStyle w:val="Naslov1"/>
        <w:pageBreakBefore/>
        <w:jc w:val="left"/>
        <w:rPr>
          <w:rFonts w:ascii="Arial" w:hAnsi="Arial" w:cs="Arial"/>
        </w:rPr>
      </w:pPr>
      <w:r w:rsidRPr="002A285B">
        <w:rPr>
          <w:rFonts w:ascii="Arial" w:eastAsia="Arial" w:hAnsi="Arial" w:cs="Arial"/>
        </w:rPr>
        <w:lastRenderedPageBreak/>
        <w:t>Izjava 2: IZJAVA PODIZVAJALCA</w:t>
      </w:r>
    </w:p>
    <w:p w14:paraId="33E89F35" w14:textId="77777777" w:rsidR="003313E5" w:rsidRPr="00A67C08" w:rsidRDefault="006C4F8D">
      <w:pPr>
        <w:spacing w:after="200"/>
        <w:rPr>
          <w:rFonts w:cs="Arial"/>
          <w:szCs w:val="20"/>
        </w:rPr>
      </w:pPr>
      <w:r w:rsidRPr="00A67C08">
        <w:rPr>
          <w:rFonts w:cs="Arial"/>
          <w:szCs w:val="20"/>
        </w:rPr>
        <w:t xml:space="preserve">Za javno naročilo:  </w:t>
      </w:r>
      <w:r w:rsidRPr="00A67C08">
        <w:rPr>
          <w:rFonts w:cs="Arial"/>
          <w:b/>
          <w:szCs w:val="20"/>
        </w:rPr>
        <w:t>Rekonstrukcija dela javne poti JP 704991 Spodnje Partinje</w:t>
      </w:r>
    </w:p>
    <w:tbl>
      <w:tblPr>
        <w:tblW w:w="10285"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4437"/>
        <w:gridCol w:w="5848"/>
      </w:tblGrid>
      <w:tr w:rsidR="003313E5" w:rsidRPr="00A67C08" w14:paraId="31164207"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7E3089D2" w14:textId="77777777" w:rsidR="003313E5" w:rsidRPr="00A67C08" w:rsidRDefault="006C4F8D">
            <w:pPr>
              <w:spacing w:after="0" w:line="252" w:lineRule="auto"/>
              <w:rPr>
                <w:rFonts w:cs="Arial"/>
                <w:szCs w:val="20"/>
              </w:rPr>
            </w:pPr>
            <w:r w:rsidRPr="00A67C08">
              <w:rPr>
                <w:rFonts w:cs="Arial"/>
                <w:b/>
                <w:szCs w:val="20"/>
              </w:rPr>
              <w:t>PODIZVAJALEC</w:t>
            </w:r>
          </w:p>
        </w:tc>
        <w:tc>
          <w:tcPr>
            <w:tcW w:w="5848" w:type="dxa"/>
            <w:tcMar>
              <w:top w:w="70" w:type="dxa"/>
              <w:left w:w="110" w:type="dxa"/>
              <w:bottom w:w="70" w:type="dxa"/>
              <w:right w:w="110" w:type="dxa"/>
            </w:tcMar>
            <w:vAlign w:val="center"/>
          </w:tcPr>
          <w:p w14:paraId="272427C4"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69808BC2"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3DEFC662" w14:textId="77777777" w:rsidR="003313E5" w:rsidRPr="00A67C08" w:rsidRDefault="006C4F8D">
            <w:pPr>
              <w:spacing w:after="0" w:line="252" w:lineRule="auto"/>
              <w:rPr>
                <w:rFonts w:cs="Arial"/>
                <w:szCs w:val="20"/>
              </w:rPr>
            </w:pPr>
            <w:r w:rsidRPr="00A67C08">
              <w:rPr>
                <w:rFonts w:cs="Arial"/>
                <w:b/>
                <w:szCs w:val="20"/>
              </w:rPr>
              <w:t>NASLOV</w:t>
            </w:r>
          </w:p>
        </w:tc>
        <w:tc>
          <w:tcPr>
            <w:tcW w:w="5848" w:type="dxa"/>
            <w:tcMar>
              <w:top w:w="70" w:type="dxa"/>
              <w:left w:w="110" w:type="dxa"/>
              <w:bottom w:w="70" w:type="dxa"/>
              <w:right w:w="110" w:type="dxa"/>
            </w:tcMar>
            <w:vAlign w:val="center"/>
          </w:tcPr>
          <w:p w14:paraId="329A6E27"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1F35F733"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037E7729" w14:textId="77777777" w:rsidR="003313E5" w:rsidRPr="00A67C08" w:rsidRDefault="006C4F8D">
            <w:pPr>
              <w:spacing w:after="0" w:line="252" w:lineRule="auto"/>
              <w:rPr>
                <w:rFonts w:cs="Arial"/>
                <w:szCs w:val="20"/>
              </w:rPr>
            </w:pPr>
            <w:r w:rsidRPr="00A67C08">
              <w:rPr>
                <w:rFonts w:cs="Arial"/>
                <w:b/>
                <w:szCs w:val="20"/>
              </w:rPr>
              <w:t>KONTAKTNA OSEBA IN TELEFON</w:t>
            </w:r>
          </w:p>
        </w:tc>
        <w:tc>
          <w:tcPr>
            <w:tcW w:w="5848" w:type="dxa"/>
            <w:tcMar>
              <w:top w:w="70" w:type="dxa"/>
              <w:left w:w="110" w:type="dxa"/>
              <w:bottom w:w="70" w:type="dxa"/>
              <w:right w:w="110" w:type="dxa"/>
            </w:tcMar>
            <w:vAlign w:val="center"/>
          </w:tcPr>
          <w:p w14:paraId="25ADFFAB"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2160164A"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74591C37" w14:textId="77777777" w:rsidR="003313E5" w:rsidRPr="00A67C08" w:rsidRDefault="006C4F8D">
            <w:pPr>
              <w:spacing w:after="0" w:line="252" w:lineRule="auto"/>
              <w:rPr>
                <w:rFonts w:cs="Arial"/>
                <w:szCs w:val="20"/>
              </w:rPr>
            </w:pPr>
            <w:r w:rsidRPr="00A67C08">
              <w:rPr>
                <w:rFonts w:cs="Arial"/>
                <w:b/>
                <w:szCs w:val="20"/>
              </w:rPr>
              <w:t>MATIČNA ŠTEVILKA</w:t>
            </w:r>
          </w:p>
        </w:tc>
        <w:tc>
          <w:tcPr>
            <w:tcW w:w="5848" w:type="dxa"/>
            <w:tcMar>
              <w:top w:w="70" w:type="dxa"/>
              <w:left w:w="110" w:type="dxa"/>
              <w:bottom w:w="70" w:type="dxa"/>
              <w:right w:w="110" w:type="dxa"/>
            </w:tcMar>
            <w:vAlign w:val="center"/>
          </w:tcPr>
          <w:p w14:paraId="199C6F21"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75E3BEB3"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7E43CB6D" w14:textId="77777777" w:rsidR="003313E5" w:rsidRPr="00A67C08" w:rsidRDefault="006C4F8D">
            <w:pPr>
              <w:spacing w:after="0" w:line="252" w:lineRule="auto"/>
              <w:rPr>
                <w:rFonts w:cs="Arial"/>
                <w:szCs w:val="20"/>
              </w:rPr>
            </w:pPr>
            <w:r w:rsidRPr="00A67C08">
              <w:rPr>
                <w:rFonts w:cs="Arial"/>
                <w:b/>
                <w:szCs w:val="20"/>
              </w:rPr>
              <w:t>ID ZA DDV / DAVČNA ŠTEVILKA</w:t>
            </w:r>
          </w:p>
        </w:tc>
        <w:tc>
          <w:tcPr>
            <w:tcW w:w="5848" w:type="dxa"/>
            <w:tcMar>
              <w:top w:w="70" w:type="dxa"/>
              <w:left w:w="110" w:type="dxa"/>
              <w:bottom w:w="70" w:type="dxa"/>
              <w:right w:w="110" w:type="dxa"/>
            </w:tcMar>
            <w:vAlign w:val="center"/>
          </w:tcPr>
          <w:p w14:paraId="09E01DCC"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2F7AC949"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3D17BD95" w14:textId="77777777" w:rsidR="003313E5" w:rsidRPr="00A67C08" w:rsidRDefault="006C4F8D">
            <w:pPr>
              <w:spacing w:after="0" w:line="252" w:lineRule="auto"/>
              <w:rPr>
                <w:rFonts w:cs="Arial"/>
                <w:szCs w:val="20"/>
              </w:rPr>
            </w:pPr>
            <w:r w:rsidRPr="00A67C08">
              <w:rPr>
                <w:rFonts w:cs="Arial"/>
                <w:b/>
                <w:szCs w:val="20"/>
              </w:rPr>
              <w:t>TRANSAKCIJSKI RAČUN IN BANKA</w:t>
            </w:r>
          </w:p>
        </w:tc>
        <w:tc>
          <w:tcPr>
            <w:tcW w:w="5848" w:type="dxa"/>
            <w:tcMar>
              <w:top w:w="70" w:type="dxa"/>
              <w:left w:w="110" w:type="dxa"/>
              <w:bottom w:w="70" w:type="dxa"/>
              <w:right w:w="110" w:type="dxa"/>
            </w:tcMar>
            <w:vAlign w:val="center"/>
          </w:tcPr>
          <w:p w14:paraId="52D0CDFA"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42ECA2E3"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1488CAB7" w14:textId="77777777" w:rsidR="003313E5" w:rsidRPr="00A67C08" w:rsidRDefault="006C4F8D">
            <w:pPr>
              <w:spacing w:after="0" w:line="252" w:lineRule="auto"/>
              <w:rPr>
                <w:rFonts w:cs="Arial"/>
                <w:szCs w:val="20"/>
              </w:rPr>
            </w:pPr>
            <w:r w:rsidRPr="00A67C08">
              <w:rPr>
                <w:rFonts w:cs="Arial"/>
                <w:b/>
                <w:szCs w:val="20"/>
              </w:rPr>
              <w:t>ZAKONITI ZASTOPNIKI</w:t>
            </w:r>
          </w:p>
        </w:tc>
        <w:tc>
          <w:tcPr>
            <w:tcW w:w="5848" w:type="dxa"/>
            <w:tcMar>
              <w:top w:w="70" w:type="dxa"/>
              <w:left w:w="110" w:type="dxa"/>
              <w:bottom w:w="70" w:type="dxa"/>
              <w:right w:w="110" w:type="dxa"/>
            </w:tcMar>
            <w:vAlign w:val="center"/>
          </w:tcPr>
          <w:p w14:paraId="5ED5961C"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1C0F48FB"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0B31BBD4" w14:textId="77777777" w:rsidR="003313E5" w:rsidRPr="00A67C08" w:rsidRDefault="006C4F8D">
            <w:pPr>
              <w:spacing w:after="0" w:line="252" w:lineRule="auto"/>
              <w:rPr>
                <w:rFonts w:cs="Arial"/>
                <w:szCs w:val="20"/>
              </w:rPr>
            </w:pPr>
            <w:r w:rsidRPr="00A67C08">
              <w:rPr>
                <w:rFonts w:cs="Arial"/>
                <w:b/>
                <w:szCs w:val="20"/>
              </w:rPr>
              <w:t>VRSTA IN OBSEG DEL</w:t>
            </w:r>
          </w:p>
        </w:tc>
        <w:tc>
          <w:tcPr>
            <w:tcW w:w="5848" w:type="dxa"/>
            <w:tcMar>
              <w:top w:w="70" w:type="dxa"/>
              <w:left w:w="110" w:type="dxa"/>
              <w:bottom w:w="70" w:type="dxa"/>
              <w:right w:w="110" w:type="dxa"/>
            </w:tcMar>
            <w:vAlign w:val="center"/>
          </w:tcPr>
          <w:p w14:paraId="0DFF73EF"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1B8725D2"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116F7EA8" w14:textId="77777777" w:rsidR="003313E5" w:rsidRPr="00A67C08" w:rsidRDefault="006C4F8D">
            <w:pPr>
              <w:spacing w:after="0" w:line="252" w:lineRule="auto"/>
              <w:rPr>
                <w:rFonts w:cs="Arial"/>
                <w:szCs w:val="20"/>
              </w:rPr>
            </w:pPr>
            <w:r w:rsidRPr="00A67C08">
              <w:rPr>
                <w:rFonts w:cs="Arial"/>
                <w:b/>
                <w:szCs w:val="20"/>
              </w:rPr>
              <w:t>KRAJ IZVEDBE DEL</w:t>
            </w:r>
          </w:p>
        </w:tc>
        <w:tc>
          <w:tcPr>
            <w:tcW w:w="5848" w:type="dxa"/>
            <w:tcMar>
              <w:top w:w="70" w:type="dxa"/>
              <w:left w:w="110" w:type="dxa"/>
              <w:bottom w:w="70" w:type="dxa"/>
              <w:right w:w="110" w:type="dxa"/>
            </w:tcMar>
            <w:vAlign w:val="center"/>
          </w:tcPr>
          <w:p w14:paraId="7D5AB2B8"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584417DE"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2AC2AF33" w14:textId="77777777" w:rsidR="003313E5" w:rsidRPr="00A67C08" w:rsidRDefault="006C4F8D">
            <w:pPr>
              <w:spacing w:after="0" w:line="252" w:lineRule="auto"/>
              <w:rPr>
                <w:rFonts w:cs="Arial"/>
                <w:szCs w:val="20"/>
              </w:rPr>
            </w:pPr>
            <w:r w:rsidRPr="00A67C08">
              <w:rPr>
                <w:rFonts w:cs="Arial"/>
                <w:b/>
                <w:szCs w:val="20"/>
              </w:rPr>
              <w:t>DELEŽ DEL V %</w:t>
            </w:r>
          </w:p>
        </w:tc>
        <w:tc>
          <w:tcPr>
            <w:tcW w:w="5848" w:type="dxa"/>
            <w:tcMar>
              <w:top w:w="70" w:type="dxa"/>
              <w:left w:w="110" w:type="dxa"/>
              <w:bottom w:w="70" w:type="dxa"/>
              <w:right w:w="110" w:type="dxa"/>
            </w:tcMar>
            <w:vAlign w:val="center"/>
          </w:tcPr>
          <w:p w14:paraId="09C7FD10" w14:textId="77777777" w:rsidR="003313E5" w:rsidRPr="00A67C08" w:rsidRDefault="006C4F8D">
            <w:pPr>
              <w:spacing w:after="0" w:line="240" w:lineRule="auto"/>
              <w:rPr>
                <w:rFonts w:cs="Arial"/>
                <w:szCs w:val="20"/>
              </w:rPr>
            </w:pPr>
            <w:r w:rsidRPr="00A67C08">
              <w:rPr>
                <w:rFonts w:cs="Arial"/>
                <w:szCs w:val="20"/>
              </w:rPr>
              <w:t xml:space="preserve"> </w:t>
            </w:r>
          </w:p>
        </w:tc>
      </w:tr>
      <w:tr w:rsidR="003313E5" w:rsidRPr="00A67C08" w14:paraId="42235171" w14:textId="77777777" w:rsidTr="00A67C08">
        <w:trPr>
          <w:cantSplit/>
          <w:trHeight w:val="515"/>
          <w:jc w:val="center"/>
        </w:trPr>
        <w:tc>
          <w:tcPr>
            <w:tcW w:w="4437" w:type="dxa"/>
            <w:shd w:val="clear" w:color="auto" w:fill="E4EEDB"/>
            <w:tcMar>
              <w:top w:w="70" w:type="dxa"/>
              <w:left w:w="110" w:type="dxa"/>
              <w:bottom w:w="70" w:type="dxa"/>
              <w:right w:w="110" w:type="dxa"/>
            </w:tcMar>
            <w:vAlign w:val="center"/>
          </w:tcPr>
          <w:p w14:paraId="47547D4F" w14:textId="77777777" w:rsidR="003313E5" w:rsidRPr="00A67C08" w:rsidRDefault="006C4F8D">
            <w:pPr>
              <w:spacing w:after="0" w:line="252" w:lineRule="auto"/>
              <w:rPr>
                <w:rFonts w:cs="Arial"/>
                <w:szCs w:val="20"/>
              </w:rPr>
            </w:pPr>
            <w:r w:rsidRPr="00A67C08">
              <w:rPr>
                <w:rFonts w:cs="Arial"/>
                <w:b/>
                <w:szCs w:val="20"/>
              </w:rPr>
              <w:t>VREDNOST DEL BREZ DDV</w:t>
            </w:r>
          </w:p>
        </w:tc>
        <w:tc>
          <w:tcPr>
            <w:tcW w:w="5848" w:type="dxa"/>
            <w:tcMar>
              <w:top w:w="70" w:type="dxa"/>
              <w:left w:w="110" w:type="dxa"/>
              <w:bottom w:w="70" w:type="dxa"/>
              <w:right w:w="110" w:type="dxa"/>
            </w:tcMar>
            <w:vAlign w:val="center"/>
          </w:tcPr>
          <w:p w14:paraId="0F581B7D" w14:textId="77777777" w:rsidR="003313E5" w:rsidRPr="00A67C08" w:rsidRDefault="006C4F8D">
            <w:pPr>
              <w:spacing w:after="0" w:line="240" w:lineRule="auto"/>
              <w:rPr>
                <w:rFonts w:cs="Arial"/>
                <w:szCs w:val="20"/>
              </w:rPr>
            </w:pPr>
            <w:r w:rsidRPr="00A67C08">
              <w:rPr>
                <w:rFonts w:cs="Arial"/>
                <w:szCs w:val="20"/>
              </w:rPr>
              <w:t xml:space="preserve"> </w:t>
            </w:r>
          </w:p>
        </w:tc>
      </w:tr>
    </w:tbl>
    <w:p w14:paraId="5FF83D62" w14:textId="77777777" w:rsidR="003313E5" w:rsidRPr="00A67C08" w:rsidRDefault="003313E5">
      <w:pPr>
        <w:spacing w:after="40"/>
        <w:rPr>
          <w:rFonts w:cs="Arial"/>
          <w:szCs w:val="20"/>
        </w:rPr>
      </w:pPr>
    </w:p>
    <w:p w14:paraId="5157B091" w14:textId="77777777" w:rsidR="003313E5" w:rsidRPr="00A67C08" w:rsidRDefault="006C4F8D">
      <w:pPr>
        <w:spacing w:after="80"/>
        <w:rPr>
          <w:rFonts w:cs="Arial"/>
          <w:szCs w:val="20"/>
        </w:rPr>
      </w:pPr>
      <w:r w:rsidRPr="00A67C08">
        <w:rPr>
          <w:rFonts w:cs="Arial"/>
          <w:b/>
          <w:szCs w:val="20"/>
        </w:rPr>
        <w:t>Pod kazensko in materialno odgovornostjo izjavljamo:</w:t>
      </w:r>
    </w:p>
    <w:p w14:paraId="2C1D8DF5" w14:textId="77777777" w:rsidR="003313E5" w:rsidRPr="00A67C08" w:rsidRDefault="006C4F8D">
      <w:pPr>
        <w:pStyle w:val="Oznaenseznam"/>
        <w:spacing w:after="20"/>
        <w:rPr>
          <w:rFonts w:cs="Arial"/>
          <w:szCs w:val="20"/>
        </w:rPr>
      </w:pPr>
      <w:r w:rsidRPr="00A67C08">
        <w:rPr>
          <w:rFonts w:cs="Arial"/>
          <w:szCs w:val="20"/>
        </w:rPr>
        <w:t>da so navedeni podatki resnični in da bomo izvedli navedeni del naročila;</w:t>
      </w:r>
    </w:p>
    <w:p w14:paraId="04DBBD55" w14:textId="77777777" w:rsidR="003313E5" w:rsidRPr="00A67C08" w:rsidRDefault="006C4F8D">
      <w:pPr>
        <w:pStyle w:val="Oznaenseznam"/>
        <w:spacing w:after="20"/>
        <w:rPr>
          <w:rFonts w:cs="Arial"/>
          <w:szCs w:val="20"/>
        </w:rPr>
      </w:pPr>
      <w:r w:rsidRPr="00A67C08">
        <w:rPr>
          <w:rFonts w:cs="Arial"/>
          <w:szCs w:val="20"/>
        </w:rPr>
        <w:t>da bomo predložili svoj ESPD in na poziv naročnika vsa zahtevana dokazila;</w:t>
      </w:r>
    </w:p>
    <w:p w14:paraId="7CFB2ABC" w14:textId="77777777" w:rsidR="003313E5" w:rsidRPr="00A67C08" w:rsidRDefault="006C4F8D">
      <w:pPr>
        <w:pStyle w:val="Oznaenseznam"/>
        <w:spacing w:after="80"/>
        <w:rPr>
          <w:rFonts w:cs="Arial"/>
          <w:szCs w:val="20"/>
        </w:rPr>
      </w:pPr>
      <w:r w:rsidRPr="00A67C08">
        <w:rPr>
          <w:rFonts w:cs="Arial"/>
          <w:szCs w:val="20"/>
        </w:rPr>
        <w:t>da naročniku dovoljujemo preveritev podatkov v uradnih evidencah;</w:t>
      </w:r>
    </w:p>
    <w:p w14:paraId="2B416DF0" w14:textId="77777777" w:rsidR="00A67C08" w:rsidRPr="00A67C08" w:rsidRDefault="00A67C08" w:rsidP="00A67C08">
      <w:pPr>
        <w:pStyle w:val="Oznaenseznam"/>
        <w:numPr>
          <w:ilvl w:val="0"/>
          <w:numId w:val="0"/>
        </w:numPr>
        <w:spacing w:after="80"/>
        <w:ind w:left="360"/>
        <w:rPr>
          <w:rFonts w:cs="Arial"/>
          <w:szCs w:val="20"/>
        </w:rPr>
      </w:pPr>
    </w:p>
    <w:p w14:paraId="4AA36BBA" w14:textId="77777777" w:rsidR="003313E5" w:rsidRPr="00A67C08" w:rsidRDefault="006C4F8D">
      <w:pPr>
        <w:spacing w:after="60"/>
        <w:rPr>
          <w:rFonts w:cs="Arial"/>
          <w:szCs w:val="20"/>
        </w:rPr>
      </w:pPr>
      <w:r w:rsidRPr="00A67C08">
        <w:rPr>
          <w:rFonts w:cs="Arial"/>
          <w:b/>
          <w:szCs w:val="20"/>
        </w:rPr>
        <w:t>Glede neposrednih plačil (ustrezno označite):</w:t>
      </w:r>
    </w:p>
    <w:p w14:paraId="7A689B1A" w14:textId="77777777" w:rsidR="003313E5" w:rsidRPr="00A67C08" w:rsidRDefault="006C4F8D">
      <w:pPr>
        <w:pStyle w:val="Oznaenseznam"/>
        <w:rPr>
          <w:rFonts w:cs="Arial"/>
          <w:szCs w:val="20"/>
        </w:rPr>
      </w:pPr>
      <w:r w:rsidRPr="00A67C08">
        <w:rPr>
          <w:rFonts w:ascii="Segoe UI Symbol" w:hAnsi="Segoe UI Symbol" w:cs="Segoe UI Symbol"/>
          <w:szCs w:val="20"/>
        </w:rPr>
        <w:t>☐</w:t>
      </w:r>
      <w:r w:rsidRPr="00A67C08">
        <w:rPr>
          <w:rFonts w:cs="Arial"/>
          <w:szCs w:val="20"/>
        </w:rPr>
        <w:t xml:space="preserve"> DA - zahtevamo neposredna plačila in soglašamo, da naročnik potrjene terjatve poravnava neposredno podizvajalcu.</w:t>
      </w:r>
    </w:p>
    <w:p w14:paraId="1A13412A" w14:textId="77777777" w:rsidR="003313E5" w:rsidRPr="00A67C08" w:rsidRDefault="006C4F8D">
      <w:pPr>
        <w:pStyle w:val="Oznaenseznam"/>
        <w:spacing w:after="160"/>
        <w:rPr>
          <w:rFonts w:cs="Arial"/>
          <w:szCs w:val="20"/>
        </w:rPr>
      </w:pPr>
      <w:r w:rsidRPr="00A67C08">
        <w:rPr>
          <w:rFonts w:ascii="Segoe UI Symbol" w:hAnsi="Segoe UI Symbol" w:cs="Segoe UI Symbol"/>
          <w:szCs w:val="20"/>
        </w:rPr>
        <w:t>☐</w:t>
      </w:r>
      <w:r w:rsidRPr="00A67C08">
        <w:rPr>
          <w:rFonts w:cs="Arial"/>
          <w:szCs w:val="20"/>
        </w:rPr>
        <w:t xml:space="preserve"> NE - ne zahtevamo neposrednih plačil.</w:t>
      </w:r>
    </w:p>
    <w:p w14:paraId="50E10923" w14:textId="77777777" w:rsidR="00A67C08" w:rsidRPr="00A67C08" w:rsidRDefault="00A67C08" w:rsidP="00A67C08">
      <w:pPr>
        <w:pStyle w:val="Oznaenseznam"/>
        <w:numPr>
          <w:ilvl w:val="0"/>
          <w:numId w:val="0"/>
        </w:numPr>
        <w:spacing w:after="160"/>
        <w:ind w:left="360"/>
        <w:rPr>
          <w:rFonts w:cs="Arial"/>
          <w:szCs w:val="20"/>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3313E5" w:rsidRPr="00A67C08" w14:paraId="09D618A4" w14:textId="77777777">
        <w:trPr>
          <w:jc w:val="center"/>
        </w:trPr>
        <w:tc>
          <w:tcPr>
            <w:tcW w:w="5244" w:type="dxa"/>
            <w:tcMar>
              <w:top w:w="70" w:type="dxa"/>
              <w:left w:w="110" w:type="dxa"/>
              <w:bottom w:w="70" w:type="dxa"/>
              <w:right w:w="110" w:type="dxa"/>
            </w:tcMar>
            <w:vAlign w:val="center"/>
          </w:tcPr>
          <w:p w14:paraId="6FB7A087" w14:textId="77777777" w:rsidR="003313E5" w:rsidRPr="00A67C08" w:rsidRDefault="006C4F8D">
            <w:pPr>
              <w:spacing w:after="0" w:line="252" w:lineRule="auto"/>
              <w:rPr>
                <w:rFonts w:cs="Arial"/>
                <w:szCs w:val="20"/>
              </w:rPr>
            </w:pPr>
            <w:r w:rsidRPr="00A67C08">
              <w:rPr>
                <w:rFonts w:cs="Arial"/>
                <w:szCs w:val="20"/>
              </w:rPr>
              <w:t>Kraj in datum: __________________________</w:t>
            </w:r>
          </w:p>
        </w:tc>
        <w:tc>
          <w:tcPr>
            <w:tcW w:w="5244" w:type="dxa"/>
            <w:tcMar>
              <w:top w:w="70" w:type="dxa"/>
              <w:left w:w="110" w:type="dxa"/>
              <w:bottom w:w="70" w:type="dxa"/>
              <w:right w:w="110" w:type="dxa"/>
            </w:tcMar>
            <w:vAlign w:val="center"/>
          </w:tcPr>
          <w:p w14:paraId="729644B0" w14:textId="77777777" w:rsidR="003313E5" w:rsidRPr="00A67C08" w:rsidRDefault="006C4F8D">
            <w:pPr>
              <w:spacing w:after="0" w:line="252" w:lineRule="auto"/>
              <w:rPr>
                <w:rFonts w:cs="Arial"/>
                <w:szCs w:val="20"/>
              </w:rPr>
            </w:pPr>
            <w:r w:rsidRPr="00A67C08">
              <w:rPr>
                <w:rFonts w:cs="Arial"/>
                <w:szCs w:val="20"/>
              </w:rPr>
              <w:t>Podizvajalec: ______________________________</w:t>
            </w:r>
          </w:p>
        </w:tc>
      </w:tr>
      <w:tr w:rsidR="003313E5" w:rsidRPr="00A67C08" w14:paraId="44ECF683" w14:textId="77777777">
        <w:trPr>
          <w:jc w:val="center"/>
        </w:trPr>
        <w:tc>
          <w:tcPr>
            <w:tcW w:w="5244" w:type="dxa"/>
            <w:tcMar>
              <w:top w:w="70" w:type="dxa"/>
              <w:left w:w="110" w:type="dxa"/>
              <w:bottom w:w="70" w:type="dxa"/>
              <w:right w:w="110" w:type="dxa"/>
            </w:tcMar>
            <w:vAlign w:val="center"/>
          </w:tcPr>
          <w:p w14:paraId="757BF310" w14:textId="77777777" w:rsidR="003313E5" w:rsidRPr="00A67C08" w:rsidRDefault="006C4F8D">
            <w:pPr>
              <w:spacing w:after="0" w:line="252" w:lineRule="auto"/>
              <w:rPr>
                <w:rFonts w:cs="Arial"/>
                <w:szCs w:val="20"/>
              </w:rPr>
            </w:pPr>
            <w:r w:rsidRPr="00A67C08">
              <w:rPr>
                <w:rFonts w:cs="Arial"/>
                <w:szCs w:val="20"/>
              </w:rPr>
              <w:t>(žig)</w:t>
            </w:r>
          </w:p>
        </w:tc>
        <w:tc>
          <w:tcPr>
            <w:tcW w:w="5244" w:type="dxa"/>
            <w:tcMar>
              <w:top w:w="70" w:type="dxa"/>
              <w:left w:w="110" w:type="dxa"/>
              <w:bottom w:w="70" w:type="dxa"/>
              <w:right w:w="110" w:type="dxa"/>
            </w:tcMar>
            <w:vAlign w:val="center"/>
          </w:tcPr>
          <w:p w14:paraId="2F28A274" w14:textId="77777777" w:rsidR="003313E5" w:rsidRPr="00A67C08" w:rsidRDefault="006C4F8D">
            <w:pPr>
              <w:spacing w:after="0" w:line="252" w:lineRule="auto"/>
              <w:rPr>
                <w:rFonts w:cs="Arial"/>
                <w:szCs w:val="20"/>
              </w:rPr>
            </w:pPr>
            <w:r w:rsidRPr="00A67C08">
              <w:rPr>
                <w:rFonts w:cs="Arial"/>
                <w:szCs w:val="20"/>
              </w:rPr>
              <w:t>________________________________________</w:t>
            </w:r>
          </w:p>
        </w:tc>
      </w:tr>
      <w:tr w:rsidR="003313E5" w:rsidRPr="00A67C08" w14:paraId="60A82C57" w14:textId="77777777" w:rsidTr="00A67C08">
        <w:trPr>
          <w:trHeight w:val="25"/>
          <w:jc w:val="center"/>
        </w:trPr>
        <w:tc>
          <w:tcPr>
            <w:tcW w:w="5244" w:type="dxa"/>
            <w:tcMar>
              <w:top w:w="70" w:type="dxa"/>
              <w:left w:w="110" w:type="dxa"/>
              <w:bottom w:w="70" w:type="dxa"/>
              <w:right w:w="110" w:type="dxa"/>
            </w:tcMar>
            <w:vAlign w:val="center"/>
          </w:tcPr>
          <w:p w14:paraId="51B9C62C" w14:textId="77777777" w:rsidR="003313E5" w:rsidRPr="00A67C08" w:rsidRDefault="003313E5">
            <w:pPr>
              <w:spacing w:after="0" w:line="252" w:lineRule="auto"/>
              <w:rPr>
                <w:rFonts w:cs="Arial"/>
                <w:szCs w:val="20"/>
              </w:rPr>
            </w:pPr>
          </w:p>
        </w:tc>
        <w:tc>
          <w:tcPr>
            <w:tcW w:w="5244" w:type="dxa"/>
            <w:tcMar>
              <w:top w:w="70" w:type="dxa"/>
              <w:left w:w="110" w:type="dxa"/>
              <w:bottom w:w="70" w:type="dxa"/>
              <w:right w:w="110" w:type="dxa"/>
            </w:tcMar>
            <w:vAlign w:val="center"/>
          </w:tcPr>
          <w:p w14:paraId="5EF463DE" w14:textId="77777777" w:rsidR="003313E5" w:rsidRPr="00A67C08" w:rsidRDefault="006C4F8D">
            <w:pPr>
              <w:spacing w:after="0" w:line="252" w:lineRule="auto"/>
              <w:rPr>
                <w:rFonts w:cs="Arial"/>
                <w:szCs w:val="20"/>
              </w:rPr>
            </w:pPr>
            <w:r w:rsidRPr="00A67C08">
              <w:rPr>
                <w:rFonts w:cs="Arial"/>
                <w:i/>
                <w:szCs w:val="20"/>
              </w:rPr>
              <w:t>(ime in priimek ter podpis)</w:t>
            </w:r>
          </w:p>
        </w:tc>
      </w:tr>
    </w:tbl>
    <w:p w14:paraId="2EB9E6A4" w14:textId="77777777" w:rsidR="003313E5" w:rsidRPr="002A285B" w:rsidRDefault="003313E5">
      <w:pPr>
        <w:spacing w:after="0"/>
        <w:rPr>
          <w:rFonts w:cs="Arial"/>
        </w:rPr>
      </w:pPr>
    </w:p>
    <w:p w14:paraId="2CD1DDAC" w14:textId="77777777" w:rsidR="003313E5" w:rsidRPr="002A285B" w:rsidRDefault="006C4F8D" w:rsidP="006C6853">
      <w:pPr>
        <w:pStyle w:val="Naslov1"/>
        <w:pageBreakBefore/>
        <w:jc w:val="left"/>
        <w:rPr>
          <w:rFonts w:ascii="Arial" w:hAnsi="Arial" w:cs="Arial"/>
        </w:rPr>
      </w:pPr>
      <w:r w:rsidRPr="002A285B">
        <w:rPr>
          <w:rFonts w:ascii="Arial" w:eastAsia="Arial" w:hAnsi="Arial" w:cs="Arial"/>
        </w:rPr>
        <w:lastRenderedPageBreak/>
        <w:t>Izjava 3: IZJAVA O UDELEŽBI FIZIČNIH IN PRAVNIH OSEB V LASTNIŠTVU</w:t>
      </w:r>
    </w:p>
    <w:p w14:paraId="0A31DCE4" w14:textId="77777777" w:rsidR="003313E5" w:rsidRPr="002A285B" w:rsidRDefault="006C4F8D">
      <w:pPr>
        <w:spacing w:after="200"/>
        <w:rPr>
          <w:rFonts w:cs="Arial"/>
        </w:rPr>
      </w:pPr>
      <w:r w:rsidRPr="002A285B">
        <w:rPr>
          <w:rFonts w:cs="Arial"/>
        </w:rPr>
        <w:t xml:space="preserve">Za javno naročilo:  </w:t>
      </w:r>
      <w:r w:rsidRPr="002A285B">
        <w:rPr>
          <w:rFonts w:cs="Arial"/>
          <w:b/>
        </w:rPr>
        <w:t>Rekonstrukcija dela javne poti JP 704991 Spodnje Partinje</w:t>
      </w:r>
    </w:p>
    <w:p w14:paraId="6BCBF138" w14:textId="77777777" w:rsidR="00E1463A" w:rsidRPr="00E1463A" w:rsidRDefault="00E1463A" w:rsidP="00E1463A">
      <w:pPr>
        <w:spacing w:after="200"/>
        <w:rPr>
          <w:rFonts w:cs="Arial"/>
        </w:rPr>
      </w:pPr>
      <w:r w:rsidRPr="00E1463A">
        <w:rPr>
          <w:rFonts w:cs="Arial"/>
        </w:rPr>
        <w:t>Zaradi namena iz šestega odstavka 14. člena Zakona o integriteti in preprečevanju korupcije (</w:t>
      </w:r>
      <w:proofErr w:type="spellStart"/>
      <w:r w:rsidRPr="00E1463A">
        <w:rPr>
          <w:rFonts w:cs="Arial"/>
        </w:rPr>
        <w:t>ZIntPK</w:t>
      </w:r>
      <w:proofErr w:type="spellEnd"/>
      <w:r w:rsidRPr="00E1463A">
        <w:rPr>
          <w:rFonts w:cs="Arial"/>
        </w:rPr>
        <w:t>) (Uradni list RS, št. </w:t>
      </w:r>
      <w:hyperlink r:id="rId8" w:tgtFrame="_blank" w:tooltip="Zakon o integriteti in preprečevanju korupcije (uradno prečiščeno besedilo)" w:history="1">
        <w:r w:rsidRPr="00E1463A">
          <w:t>69/11</w:t>
        </w:r>
      </w:hyperlink>
      <w:r w:rsidRPr="00E1463A">
        <w:rPr>
          <w:rFonts w:cs="Arial"/>
        </w:rPr>
        <w:t xml:space="preserve"> – uradno prečiščeno besedilo, 158/20, 3/22 – </w:t>
      </w:r>
      <w:proofErr w:type="spellStart"/>
      <w:r w:rsidRPr="00E1463A">
        <w:rPr>
          <w:rFonts w:cs="Arial"/>
        </w:rPr>
        <w:t>ZDeb</w:t>
      </w:r>
      <w:proofErr w:type="spellEnd"/>
      <w:r w:rsidRPr="00E1463A">
        <w:rPr>
          <w:rFonts w:cs="Arial"/>
        </w:rPr>
        <w:t xml:space="preserve"> in 16/23 - </w:t>
      </w:r>
      <w:proofErr w:type="spellStart"/>
      <w:r w:rsidRPr="00E1463A">
        <w:rPr>
          <w:rFonts w:cs="Arial"/>
        </w:rPr>
        <w:t>ZZPri</w:t>
      </w:r>
      <w:proofErr w:type="spellEnd"/>
      <w:r w:rsidRPr="00E1463A">
        <w:rPr>
          <w:rFonts w:cs="Arial"/>
        </w:rPr>
        <w:t>)  podajamo</w:t>
      </w:r>
    </w:p>
    <w:tbl>
      <w:tblPr>
        <w:tblW w:w="10488"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4405"/>
        <w:gridCol w:w="6083"/>
      </w:tblGrid>
      <w:tr w:rsidR="003313E5" w:rsidRPr="002A285B" w14:paraId="57888935" w14:textId="77777777">
        <w:trPr>
          <w:cantSplit/>
          <w:trHeight w:val="397"/>
          <w:jc w:val="center"/>
        </w:trPr>
        <w:tc>
          <w:tcPr>
            <w:tcW w:w="4405" w:type="dxa"/>
            <w:shd w:val="clear" w:color="auto" w:fill="E4EEDB"/>
            <w:tcMar>
              <w:top w:w="70" w:type="dxa"/>
              <w:left w:w="110" w:type="dxa"/>
              <w:bottom w:w="70" w:type="dxa"/>
              <w:right w:w="110" w:type="dxa"/>
            </w:tcMar>
            <w:vAlign w:val="center"/>
          </w:tcPr>
          <w:p w14:paraId="628B5C31" w14:textId="77777777" w:rsidR="003313E5" w:rsidRPr="002A285B" w:rsidRDefault="006C4F8D">
            <w:pPr>
              <w:spacing w:after="0" w:line="252" w:lineRule="auto"/>
              <w:rPr>
                <w:rFonts w:cs="Arial"/>
              </w:rPr>
            </w:pPr>
            <w:r w:rsidRPr="002A285B">
              <w:rPr>
                <w:rFonts w:cs="Arial"/>
                <w:b/>
                <w:sz w:val="18"/>
              </w:rPr>
              <w:t>Naziv gospodarskega subjekta</w:t>
            </w:r>
          </w:p>
        </w:tc>
        <w:tc>
          <w:tcPr>
            <w:tcW w:w="6083" w:type="dxa"/>
            <w:tcMar>
              <w:top w:w="70" w:type="dxa"/>
              <w:left w:w="110" w:type="dxa"/>
              <w:bottom w:w="70" w:type="dxa"/>
              <w:right w:w="110" w:type="dxa"/>
            </w:tcMar>
            <w:vAlign w:val="center"/>
          </w:tcPr>
          <w:p w14:paraId="175CA091" w14:textId="77777777" w:rsidR="003313E5" w:rsidRPr="002A285B" w:rsidRDefault="006C4F8D">
            <w:pPr>
              <w:spacing w:after="0" w:line="240" w:lineRule="auto"/>
              <w:rPr>
                <w:rFonts w:cs="Arial"/>
              </w:rPr>
            </w:pPr>
            <w:r w:rsidRPr="002A285B">
              <w:rPr>
                <w:rFonts w:cs="Arial"/>
                <w:sz w:val="18"/>
              </w:rPr>
              <w:t xml:space="preserve"> </w:t>
            </w:r>
          </w:p>
        </w:tc>
      </w:tr>
      <w:tr w:rsidR="003313E5" w:rsidRPr="002A285B" w14:paraId="5F5ECCFA" w14:textId="77777777">
        <w:trPr>
          <w:cantSplit/>
          <w:trHeight w:val="397"/>
          <w:jc w:val="center"/>
        </w:trPr>
        <w:tc>
          <w:tcPr>
            <w:tcW w:w="4405" w:type="dxa"/>
            <w:shd w:val="clear" w:color="auto" w:fill="E4EEDB"/>
            <w:tcMar>
              <w:top w:w="70" w:type="dxa"/>
              <w:left w:w="110" w:type="dxa"/>
              <w:bottom w:w="70" w:type="dxa"/>
              <w:right w:w="110" w:type="dxa"/>
            </w:tcMar>
            <w:vAlign w:val="center"/>
          </w:tcPr>
          <w:p w14:paraId="2C048860" w14:textId="77777777" w:rsidR="003313E5" w:rsidRPr="002A285B" w:rsidRDefault="006C4F8D">
            <w:pPr>
              <w:spacing w:after="0" w:line="252" w:lineRule="auto"/>
              <w:rPr>
                <w:rFonts w:cs="Arial"/>
              </w:rPr>
            </w:pPr>
            <w:r w:rsidRPr="002A285B">
              <w:rPr>
                <w:rFonts w:cs="Arial"/>
                <w:b/>
                <w:sz w:val="18"/>
              </w:rPr>
              <w:t>Sedež</w:t>
            </w:r>
          </w:p>
        </w:tc>
        <w:tc>
          <w:tcPr>
            <w:tcW w:w="6083" w:type="dxa"/>
            <w:tcMar>
              <w:top w:w="70" w:type="dxa"/>
              <w:left w:w="110" w:type="dxa"/>
              <w:bottom w:w="70" w:type="dxa"/>
              <w:right w:w="110" w:type="dxa"/>
            </w:tcMar>
            <w:vAlign w:val="center"/>
          </w:tcPr>
          <w:p w14:paraId="44F0A7B6" w14:textId="77777777" w:rsidR="003313E5" w:rsidRPr="002A285B" w:rsidRDefault="006C4F8D">
            <w:pPr>
              <w:spacing w:after="0" w:line="240" w:lineRule="auto"/>
              <w:rPr>
                <w:rFonts w:cs="Arial"/>
              </w:rPr>
            </w:pPr>
            <w:r w:rsidRPr="002A285B">
              <w:rPr>
                <w:rFonts w:cs="Arial"/>
                <w:sz w:val="18"/>
              </w:rPr>
              <w:t xml:space="preserve"> </w:t>
            </w:r>
          </w:p>
        </w:tc>
      </w:tr>
      <w:tr w:rsidR="003313E5" w:rsidRPr="002A285B" w14:paraId="5E920FDC" w14:textId="77777777">
        <w:trPr>
          <w:cantSplit/>
          <w:trHeight w:val="397"/>
          <w:jc w:val="center"/>
        </w:trPr>
        <w:tc>
          <w:tcPr>
            <w:tcW w:w="4405" w:type="dxa"/>
            <w:shd w:val="clear" w:color="auto" w:fill="E4EEDB"/>
            <w:tcMar>
              <w:top w:w="70" w:type="dxa"/>
              <w:left w:w="110" w:type="dxa"/>
              <w:bottom w:w="70" w:type="dxa"/>
              <w:right w:w="110" w:type="dxa"/>
            </w:tcMar>
            <w:vAlign w:val="center"/>
          </w:tcPr>
          <w:p w14:paraId="52EA872F" w14:textId="77777777" w:rsidR="003313E5" w:rsidRPr="002A285B" w:rsidRDefault="006C4F8D">
            <w:pPr>
              <w:spacing w:after="0" w:line="252" w:lineRule="auto"/>
              <w:rPr>
                <w:rFonts w:cs="Arial"/>
              </w:rPr>
            </w:pPr>
            <w:r w:rsidRPr="002A285B">
              <w:rPr>
                <w:rFonts w:cs="Arial"/>
                <w:b/>
                <w:sz w:val="18"/>
              </w:rPr>
              <w:t>Matična številka</w:t>
            </w:r>
          </w:p>
        </w:tc>
        <w:tc>
          <w:tcPr>
            <w:tcW w:w="6083" w:type="dxa"/>
            <w:tcMar>
              <w:top w:w="70" w:type="dxa"/>
              <w:left w:w="110" w:type="dxa"/>
              <w:bottom w:w="70" w:type="dxa"/>
              <w:right w:w="110" w:type="dxa"/>
            </w:tcMar>
            <w:vAlign w:val="center"/>
          </w:tcPr>
          <w:p w14:paraId="0A50F34A" w14:textId="77777777" w:rsidR="003313E5" w:rsidRPr="002A285B" w:rsidRDefault="006C4F8D">
            <w:pPr>
              <w:spacing w:after="0" w:line="240" w:lineRule="auto"/>
              <w:rPr>
                <w:rFonts w:cs="Arial"/>
              </w:rPr>
            </w:pPr>
            <w:r w:rsidRPr="002A285B">
              <w:rPr>
                <w:rFonts w:cs="Arial"/>
                <w:sz w:val="18"/>
              </w:rPr>
              <w:t xml:space="preserve"> </w:t>
            </w:r>
          </w:p>
        </w:tc>
      </w:tr>
      <w:tr w:rsidR="003313E5" w:rsidRPr="002A285B" w14:paraId="29752E58" w14:textId="77777777">
        <w:trPr>
          <w:cantSplit/>
          <w:trHeight w:val="397"/>
          <w:jc w:val="center"/>
        </w:trPr>
        <w:tc>
          <w:tcPr>
            <w:tcW w:w="4405" w:type="dxa"/>
            <w:shd w:val="clear" w:color="auto" w:fill="E4EEDB"/>
            <w:tcMar>
              <w:top w:w="70" w:type="dxa"/>
              <w:left w:w="110" w:type="dxa"/>
              <w:bottom w:w="70" w:type="dxa"/>
              <w:right w:w="110" w:type="dxa"/>
            </w:tcMar>
            <w:vAlign w:val="center"/>
          </w:tcPr>
          <w:p w14:paraId="24774AAF" w14:textId="77777777" w:rsidR="003313E5" w:rsidRPr="002A285B" w:rsidRDefault="006C4F8D">
            <w:pPr>
              <w:spacing w:after="0" w:line="252" w:lineRule="auto"/>
              <w:rPr>
                <w:rFonts w:cs="Arial"/>
              </w:rPr>
            </w:pPr>
            <w:r w:rsidRPr="002A285B">
              <w:rPr>
                <w:rFonts w:cs="Arial"/>
                <w:b/>
                <w:sz w:val="18"/>
              </w:rPr>
              <w:t>ID za DDV / davčna številka</w:t>
            </w:r>
          </w:p>
        </w:tc>
        <w:tc>
          <w:tcPr>
            <w:tcW w:w="6083" w:type="dxa"/>
            <w:tcMar>
              <w:top w:w="70" w:type="dxa"/>
              <w:left w:w="110" w:type="dxa"/>
              <w:bottom w:w="70" w:type="dxa"/>
              <w:right w:w="110" w:type="dxa"/>
            </w:tcMar>
            <w:vAlign w:val="center"/>
          </w:tcPr>
          <w:p w14:paraId="0F78D44C" w14:textId="77777777" w:rsidR="003313E5" w:rsidRPr="002A285B" w:rsidRDefault="006C4F8D">
            <w:pPr>
              <w:spacing w:after="0" w:line="240" w:lineRule="auto"/>
              <w:rPr>
                <w:rFonts w:cs="Arial"/>
              </w:rPr>
            </w:pPr>
            <w:r w:rsidRPr="002A285B">
              <w:rPr>
                <w:rFonts w:cs="Arial"/>
                <w:sz w:val="18"/>
              </w:rPr>
              <w:t xml:space="preserve"> </w:t>
            </w:r>
          </w:p>
        </w:tc>
      </w:tr>
    </w:tbl>
    <w:p w14:paraId="0F7FAB6E" w14:textId="77777777" w:rsidR="003313E5" w:rsidRPr="002A285B" w:rsidRDefault="003313E5">
      <w:pPr>
        <w:spacing w:after="40"/>
        <w:rPr>
          <w:rFonts w:cs="Arial"/>
        </w:rPr>
      </w:pPr>
    </w:p>
    <w:p w14:paraId="2FE05D0D" w14:textId="77777777" w:rsidR="003313E5" w:rsidRPr="002A285B" w:rsidRDefault="006C4F8D">
      <w:pPr>
        <w:keepNext/>
        <w:spacing w:after="60"/>
        <w:rPr>
          <w:rFonts w:cs="Arial"/>
        </w:rPr>
      </w:pPr>
      <w:r w:rsidRPr="002A285B">
        <w:rPr>
          <w:rFonts w:cs="Arial"/>
          <w:b/>
        </w:rPr>
        <w:t>1. UDELEŽBA V LASTNIŠTVU</w:t>
      </w:r>
    </w:p>
    <w:tbl>
      <w:tblPr>
        <w:tblW w:w="10488"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758"/>
        <w:gridCol w:w="3791"/>
        <w:gridCol w:w="3791"/>
        <w:gridCol w:w="2148"/>
      </w:tblGrid>
      <w:tr w:rsidR="003313E5" w:rsidRPr="002A285B" w14:paraId="4FA3C999" w14:textId="77777777">
        <w:trPr>
          <w:jc w:val="center"/>
        </w:trPr>
        <w:tc>
          <w:tcPr>
            <w:tcW w:w="758" w:type="dxa"/>
            <w:shd w:val="clear" w:color="auto" w:fill="E4EEDB"/>
            <w:tcMar>
              <w:top w:w="70" w:type="dxa"/>
              <w:left w:w="110" w:type="dxa"/>
              <w:bottom w:w="70" w:type="dxa"/>
              <w:right w:w="110" w:type="dxa"/>
            </w:tcMar>
            <w:vAlign w:val="center"/>
          </w:tcPr>
          <w:p w14:paraId="4D5E7724" w14:textId="77777777" w:rsidR="003313E5" w:rsidRPr="002A285B" w:rsidRDefault="006C4F8D">
            <w:pPr>
              <w:spacing w:after="0" w:line="252" w:lineRule="auto"/>
              <w:jc w:val="center"/>
              <w:rPr>
                <w:rFonts w:cs="Arial"/>
              </w:rPr>
            </w:pPr>
            <w:r w:rsidRPr="002A285B">
              <w:rPr>
                <w:rFonts w:cs="Arial"/>
                <w:b/>
                <w:sz w:val="16"/>
              </w:rPr>
              <w:t>Št.</w:t>
            </w:r>
          </w:p>
        </w:tc>
        <w:tc>
          <w:tcPr>
            <w:tcW w:w="3791" w:type="dxa"/>
            <w:shd w:val="clear" w:color="auto" w:fill="E4EEDB"/>
            <w:tcMar>
              <w:top w:w="70" w:type="dxa"/>
              <w:left w:w="110" w:type="dxa"/>
              <w:bottom w:w="70" w:type="dxa"/>
              <w:right w:w="110" w:type="dxa"/>
            </w:tcMar>
            <w:vAlign w:val="center"/>
          </w:tcPr>
          <w:p w14:paraId="3C0D7B7E" w14:textId="77777777" w:rsidR="003313E5" w:rsidRPr="002A285B" w:rsidRDefault="006C4F8D">
            <w:pPr>
              <w:spacing w:after="0" w:line="252" w:lineRule="auto"/>
              <w:jc w:val="center"/>
              <w:rPr>
                <w:rFonts w:cs="Arial"/>
              </w:rPr>
            </w:pPr>
            <w:r w:rsidRPr="002A285B">
              <w:rPr>
                <w:rFonts w:cs="Arial"/>
                <w:b/>
                <w:sz w:val="16"/>
              </w:rPr>
              <w:t>Ime in priimek / naziv pravne osebe</w:t>
            </w:r>
          </w:p>
        </w:tc>
        <w:tc>
          <w:tcPr>
            <w:tcW w:w="3791" w:type="dxa"/>
            <w:shd w:val="clear" w:color="auto" w:fill="E4EEDB"/>
            <w:tcMar>
              <w:top w:w="70" w:type="dxa"/>
              <w:left w:w="110" w:type="dxa"/>
              <w:bottom w:w="70" w:type="dxa"/>
              <w:right w:w="110" w:type="dxa"/>
            </w:tcMar>
            <w:vAlign w:val="center"/>
          </w:tcPr>
          <w:p w14:paraId="6C475B53" w14:textId="77777777" w:rsidR="003313E5" w:rsidRPr="002A285B" w:rsidRDefault="006C4F8D">
            <w:pPr>
              <w:spacing w:after="0" w:line="252" w:lineRule="auto"/>
              <w:jc w:val="center"/>
              <w:rPr>
                <w:rFonts w:cs="Arial"/>
              </w:rPr>
            </w:pPr>
            <w:r w:rsidRPr="002A285B">
              <w:rPr>
                <w:rFonts w:cs="Arial"/>
                <w:b/>
                <w:sz w:val="16"/>
              </w:rPr>
              <w:t>Naslov prebivališča / sedež</w:t>
            </w:r>
          </w:p>
        </w:tc>
        <w:tc>
          <w:tcPr>
            <w:tcW w:w="2148" w:type="dxa"/>
            <w:shd w:val="clear" w:color="auto" w:fill="E4EEDB"/>
            <w:tcMar>
              <w:top w:w="70" w:type="dxa"/>
              <w:left w:w="110" w:type="dxa"/>
              <w:bottom w:w="70" w:type="dxa"/>
              <w:right w:w="110" w:type="dxa"/>
            </w:tcMar>
            <w:vAlign w:val="center"/>
          </w:tcPr>
          <w:p w14:paraId="08877518" w14:textId="77777777" w:rsidR="003313E5" w:rsidRPr="002A285B" w:rsidRDefault="006C4F8D">
            <w:pPr>
              <w:spacing w:after="0" w:line="252" w:lineRule="auto"/>
              <w:jc w:val="center"/>
              <w:rPr>
                <w:rFonts w:cs="Arial"/>
              </w:rPr>
            </w:pPr>
            <w:r w:rsidRPr="002A285B">
              <w:rPr>
                <w:rFonts w:cs="Arial"/>
                <w:b/>
                <w:sz w:val="16"/>
              </w:rPr>
              <w:t>Delež lastništva</w:t>
            </w:r>
          </w:p>
        </w:tc>
      </w:tr>
      <w:tr w:rsidR="003313E5" w:rsidRPr="002A285B" w14:paraId="798118C8" w14:textId="77777777" w:rsidTr="006D18A4">
        <w:trPr>
          <w:trHeight w:val="369"/>
          <w:jc w:val="center"/>
        </w:trPr>
        <w:tc>
          <w:tcPr>
            <w:tcW w:w="758" w:type="dxa"/>
            <w:tcMar>
              <w:top w:w="70" w:type="dxa"/>
              <w:left w:w="110" w:type="dxa"/>
              <w:bottom w:w="70" w:type="dxa"/>
              <w:right w:w="110" w:type="dxa"/>
            </w:tcMar>
            <w:vAlign w:val="center"/>
          </w:tcPr>
          <w:p w14:paraId="5979CF0B" w14:textId="77777777" w:rsidR="003313E5" w:rsidRPr="002A285B" w:rsidRDefault="006C4F8D">
            <w:pPr>
              <w:spacing w:after="0" w:line="252" w:lineRule="auto"/>
              <w:jc w:val="center"/>
              <w:rPr>
                <w:rFonts w:cs="Arial"/>
              </w:rPr>
            </w:pPr>
            <w:r w:rsidRPr="002A285B">
              <w:rPr>
                <w:rFonts w:cs="Arial"/>
                <w:sz w:val="17"/>
              </w:rPr>
              <w:t>1</w:t>
            </w:r>
          </w:p>
        </w:tc>
        <w:tc>
          <w:tcPr>
            <w:tcW w:w="3791" w:type="dxa"/>
            <w:tcMar>
              <w:top w:w="70" w:type="dxa"/>
              <w:left w:w="110" w:type="dxa"/>
              <w:bottom w:w="70" w:type="dxa"/>
              <w:right w:w="110" w:type="dxa"/>
            </w:tcMar>
            <w:vAlign w:val="center"/>
          </w:tcPr>
          <w:p w14:paraId="3108B862"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369643D8"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3DB590CF" w14:textId="77777777" w:rsidR="003313E5" w:rsidRPr="002A285B" w:rsidRDefault="006C4F8D">
            <w:pPr>
              <w:spacing w:after="0" w:line="240" w:lineRule="auto"/>
              <w:rPr>
                <w:rFonts w:cs="Arial"/>
              </w:rPr>
            </w:pPr>
            <w:r w:rsidRPr="002A285B">
              <w:rPr>
                <w:rFonts w:cs="Arial"/>
                <w:sz w:val="17"/>
              </w:rPr>
              <w:t xml:space="preserve"> </w:t>
            </w:r>
          </w:p>
        </w:tc>
      </w:tr>
      <w:tr w:rsidR="003313E5" w:rsidRPr="002A285B" w14:paraId="3FF48A41" w14:textId="77777777" w:rsidTr="006D18A4">
        <w:trPr>
          <w:trHeight w:val="394"/>
          <w:jc w:val="center"/>
        </w:trPr>
        <w:tc>
          <w:tcPr>
            <w:tcW w:w="758" w:type="dxa"/>
            <w:tcMar>
              <w:top w:w="70" w:type="dxa"/>
              <w:left w:w="110" w:type="dxa"/>
              <w:bottom w:w="70" w:type="dxa"/>
              <w:right w:w="110" w:type="dxa"/>
            </w:tcMar>
            <w:vAlign w:val="center"/>
          </w:tcPr>
          <w:p w14:paraId="68A0AAB6" w14:textId="77777777" w:rsidR="003313E5" w:rsidRPr="002A285B" w:rsidRDefault="006C4F8D">
            <w:pPr>
              <w:spacing w:after="0" w:line="252" w:lineRule="auto"/>
              <w:jc w:val="center"/>
              <w:rPr>
                <w:rFonts w:cs="Arial"/>
              </w:rPr>
            </w:pPr>
            <w:r w:rsidRPr="002A285B">
              <w:rPr>
                <w:rFonts w:cs="Arial"/>
                <w:sz w:val="17"/>
              </w:rPr>
              <w:t>2</w:t>
            </w:r>
          </w:p>
        </w:tc>
        <w:tc>
          <w:tcPr>
            <w:tcW w:w="3791" w:type="dxa"/>
            <w:tcMar>
              <w:top w:w="70" w:type="dxa"/>
              <w:left w:w="110" w:type="dxa"/>
              <w:bottom w:w="70" w:type="dxa"/>
              <w:right w:w="110" w:type="dxa"/>
            </w:tcMar>
            <w:vAlign w:val="center"/>
          </w:tcPr>
          <w:p w14:paraId="76C20445"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0C2ACA73"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60A54929" w14:textId="77777777" w:rsidR="003313E5" w:rsidRPr="002A285B" w:rsidRDefault="006C4F8D">
            <w:pPr>
              <w:spacing w:after="0" w:line="240" w:lineRule="auto"/>
              <w:rPr>
                <w:rFonts w:cs="Arial"/>
              </w:rPr>
            </w:pPr>
            <w:r w:rsidRPr="002A285B">
              <w:rPr>
                <w:rFonts w:cs="Arial"/>
                <w:sz w:val="17"/>
              </w:rPr>
              <w:t xml:space="preserve"> </w:t>
            </w:r>
          </w:p>
        </w:tc>
      </w:tr>
      <w:tr w:rsidR="003313E5" w:rsidRPr="002A285B" w14:paraId="0400C26B" w14:textId="77777777" w:rsidTr="006D18A4">
        <w:trPr>
          <w:trHeight w:val="446"/>
          <w:jc w:val="center"/>
        </w:trPr>
        <w:tc>
          <w:tcPr>
            <w:tcW w:w="758" w:type="dxa"/>
            <w:tcMar>
              <w:top w:w="70" w:type="dxa"/>
              <w:left w:w="110" w:type="dxa"/>
              <w:bottom w:w="70" w:type="dxa"/>
              <w:right w:w="110" w:type="dxa"/>
            </w:tcMar>
            <w:vAlign w:val="center"/>
          </w:tcPr>
          <w:p w14:paraId="2368A9B8" w14:textId="77777777" w:rsidR="003313E5" w:rsidRPr="002A285B" w:rsidRDefault="006C4F8D">
            <w:pPr>
              <w:spacing w:after="0" w:line="252" w:lineRule="auto"/>
              <w:jc w:val="center"/>
              <w:rPr>
                <w:rFonts w:cs="Arial"/>
              </w:rPr>
            </w:pPr>
            <w:r w:rsidRPr="002A285B">
              <w:rPr>
                <w:rFonts w:cs="Arial"/>
                <w:sz w:val="17"/>
              </w:rPr>
              <w:t>3</w:t>
            </w:r>
          </w:p>
        </w:tc>
        <w:tc>
          <w:tcPr>
            <w:tcW w:w="3791" w:type="dxa"/>
            <w:tcMar>
              <w:top w:w="70" w:type="dxa"/>
              <w:left w:w="110" w:type="dxa"/>
              <w:bottom w:w="70" w:type="dxa"/>
              <w:right w:w="110" w:type="dxa"/>
            </w:tcMar>
            <w:vAlign w:val="center"/>
          </w:tcPr>
          <w:p w14:paraId="0143C3FA"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1FC1EFEA"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6E1DB049" w14:textId="77777777" w:rsidR="003313E5" w:rsidRPr="002A285B" w:rsidRDefault="006C4F8D">
            <w:pPr>
              <w:spacing w:after="0" w:line="240" w:lineRule="auto"/>
              <w:rPr>
                <w:rFonts w:cs="Arial"/>
              </w:rPr>
            </w:pPr>
            <w:r w:rsidRPr="002A285B">
              <w:rPr>
                <w:rFonts w:cs="Arial"/>
                <w:sz w:val="17"/>
              </w:rPr>
              <w:t xml:space="preserve"> </w:t>
            </w:r>
          </w:p>
        </w:tc>
      </w:tr>
      <w:tr w:rsidR="003313E5" w:rsidRPr="002A285B" w14:paraId="124E67AD" w14:textId="77777777" w:rsidTr="006D18A4">
        <w:trPr>
          <w:trHeight w:val="356"/>
          <w:jc w:val="center"/>
        </w:trPr>
        <w:tc>
          <w:tcPr>
            <w:tcW w:w="758" w:type="dxa"/>
            <w:tcMar>
              <w:top w:w="70" w:type="dxa"/>
              <w:left w:w="110" w:type="dxa"/>
              <w:bottom w:w="70" w:type="dxa"/>
              <w:right w:w="110" w:type="dxa"/>
            </w:tcMar>
            <w:vAlign w:val="center"/>
          </w:tcPr>
          <w:p w14:paraId="2C2F2F4E" w14:textId="77777777" w:rsidR="003313E5" w:rsidRPr="002A285B" w:rsidRDefault="006C4F8D">
            <w:pPr>
              <w:spacing w:after="0" w:line="252" w:lineRule="auto"/>
              <w:jc w:val="center"/>
              <w:rPr>
                <w:rFonts w:cs="Arial"/>
              </w:rPr>
            </w:pPr>
            <w:r w:rsidRPr="002A285B">
              <w:rPr>
                <w:rFonts w:cs="Arial"/>
                <w:sz w:val="17"/>
              </w:rPr>
              <w:t>4</w:t>
            </w:r>
          </w:p>
        </w:tc>
        <w:tc>
          <w:tcPr>
            <w:tcW w:w="3791" w:type="dxa"/>
            <w:tcMar>
              <w:top w:w="70" w:type="dxa"/>
              <w:left w:w="110" w:type="dxa"/>
              <w:bottom w:w="70" w:type="dxa"/>
              <w:right w:w="110" w:type="dxa"/>
            </w:tcMar>
            <w:vAlign w:val="center"/>
          </w:tcPr>
          <w:p w14:paraId="2936922A"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2D920C08"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56E46047" w14:textId="77777777" w:rsidR="003313E5" w:rsidRPr="002A285B" w:rsidRDefault="006C4F8D">
            <w:pPr>
              <w:spacing w:after="0" w:line="240" w:lineRule="auto"/>
              <w:rPr>
                <w:rFonts w:cs="Arial"/>
              </w:rPr>
            </w:pPr>
            <w:r w:rsidRPr="002A285B">
              <w:rPr>
                <w:rFonts w:cs="Arial"/>
                <w:sz w:val="17"/>
              </w:rPr>
              <w:t xml:space="preserve"> </w:t>
            </w:r>
          </w:p>
        </w:tc>
      </w:tr>
    </w:tbl>
    <w:p w14:paraId="64EC1031" w14:textId="77777777" w:rsidR="003313E5" w:rsidRPr="002A285B" w:rsidRDefault="003313E5">
      <w:pPr>
        <w:spacing w:after="60"/>
        <w:rPr>
          <w:rFonts w:cs="Arial"/>
        </w:rPr>
      </w:pPr>
    </w:p>
    <w:p w14:paraId="4F36186B" w14:textId="77777777" w:rsidR="003313E5" w:rsidRPr="002A285B" w:rsidRDefault="006C4F8D">
      <w:pPr>
        <w:keepNext/>
        <w:spacing w:after="60"/>
        <w:rPr>
          <w:rFonts w:cs="Arial"/>
        </w:rPr>
      </w:pPr>
      <w:r w:rsidRPr="002A285B">
        <w:rPr>
          <w:rFonts w:cs="Arial"/>
          <w:b/>
        </w:rPr>
        <w:t>2. TIHI DRUŽBENIKI</w:t>
      </w:r>
    </w:p>
    <w:tbl>
      <w:tblPr>
        <w:tblW w:w="10488"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758"/>
        <w:gridCol w:w="3791"/>
        <w:gridCol w:w="3791"/>
        <w:gridCol w:w="2148"/>
      </w:tblGrid>
      <w:tr w:rsidR="003313E5" w:rsidRPr="002A285B" w14:paraId="16775D65" w14:textId="77777777">
        <w:trPr>
          <w:jc w:val="center"/>
        </w:trPr>
        <w:tc>
          <w:tcPr>
            <w:tcW w:w="758" w:type="dxa"/>
            <w:shd w:val="clear" w:color="auto" w:fill="E4EEDB"/>
            <w:tcMar>
              <w:top w:w="70" w:type="dxa"/>
              <w:left w:w="110" w:type="dxa"/>
              <w:bottom w:w="70" w:type="dxa"/>
              <w:right w:w="110" w:type="dxa"/>
            </w:tcMar>
            <w:vAlign w:val="center"/>
          </w:tcPr>
          <w:p w14:paraId="69539AEF" w14:textId="77777777" w:rsidR="003313E5" w:rsidRPr="002A285B" w:rsidRDefault="006C4F8D">
            <w:pPr>
              <w:spacing w:after="0" w:line="252" w:lineRule="auto"/>
              <w:jc w:val="center"/>
              <w:rPr>
                <w:rFonts w:cs="Arial"/>
              </w:rPr>
            </w:pPr>
            <w:r w:rsidRPr="002A285B">
              <w:rPr>
                <w:rFonts w:cs="Arial"/>
                <w:b/>
                <w:sz w:val="16"/>
              </w:rPr>
              <w:t>Št.</w:t>
            </w:r>
          </w:p>
        </w:tc>
        <w:tc>
          <w:tcPr>
            <w:tcW w:w="3791" w:type="dxa"/>
            <w:shd w:val="clear" w:color="auto" w:fill="E4EEDB"/>
            <w:tcMar>
              <w:top w:w="70" w:type="dxa"/>
              <w:left w:w="110" w:type="dxa"/>
              <w:bottom w:w="70" w:type="dxa"/>
              <w:right w:w="110" w:type="dxa"/>
            </w:tcMar>
            <w:vAlign w:val="center"/>
          </w:tcPr>
          <w:p w14:paraId="476BA967" w14:textId="77777777" w:rsidR="003313E5" w:rsidRPr="002A285B" w:rsidRDefault="006C4F8D">
            <w:pPr>
              <w:spacing w:after="0" w:line="252" w:lineRule="auto"/>
              <w:jc w:val="center"/>
              <w:rPr>
                <w:rFonts w:cs="Arial"/>
              </w:rPr>
            </w:pPr>
            <w:r w:rsidRPr="002A285B">
              <w:rPr>
                <w:rFonts w:cs="Arial"/>
                <w:b/>
                <w:sz w:val="16"/>
              </w:rPr>
              <w:t>Ime in priimek / naziv pravne osebe</w:t>
            </w:r>
          </w:p>
        </w:tc>
        <w:tc>
          <w:tcPr>
            <w:tcW w:w="3791" w:type="dxa"/>
            <w:shd w:val="clear" w:color="auto" w:fill="E4EEDB"/>
            <w:tcMar>
              <w:top w:w="70" w:type="dxa"/>
              <w:left w:w="110" w:type="dxa"/>
              <w:bottom w:w="70" w:type="dxa"/>
              <w:right w:w="110" w:type="dxa"/>
            </w:tcMar>
            <w:vAlign w:val="center"/>
          </w:tcPr>
          <w:p w14:paraId="084EA173" w14:textId="77777777" w:rsidR="003313E5" w:rsidRPr="002A285B" w:rsidRDefault="006C4F8D">
            <w:pPr>
              <w:spacing w:after="0" w:line="252" w:lineRule="auto"/>
              <w:jc w:val="center"/>
              <w:rPr>
                <w:rFonts w:cs="Arial"/>
              </w:rPr>
            </w:pPr>
            <w:r w:rsidRPr="002A285B">
              <w:rPr>
                <w:rFonts w:cs="Arial"/>
                <w:b/>
                <w:sz w:val="16"/>
              </w:rPr>
              <w:t>Naslov prebivališča / sedež</w:t>
            </w:r>
          </w:p>
        </w:tc>
        <w:tc>
          <w:tcPr>
            <w:tcW w:w="2148" w:type="dxa"/>
            <w:shd w:val="clear" w:color="auto" w:fill="E4EEDB"/>
            <w:tcMar>
              <w:top w:w="70" w:type="dxa"/>
              <w:left w:w="110" w:type="dxa"/>
              <w:bottom w:w="70" w:type="dxa"/>
              <w:right w:w="110" w:type="dxa"/>
            </w:tcMar>
            <w:vAlign w:val="center"/>
          </w:tcPr>
          <w:p w14:paraId="4B9461C3" w14:textId="77777777" w:rsidR="003313E5" w:rsidRPr="002A285B" w:rsidRDefault="006C4F8D">
            <w:pPr>
              <w:spacing w:after="0" w:line="252" w:lineRule="auto"/>
              <w:jc w:val="center"/>
              <w:rPr>
                <w:rFonts w:cs="Arial"/>
              </w:rPr>
            </w:pPr>
            <w:r w:rsidRPr="002A285B">
              <w:rPr>
                <w:rFonts w:cs="Arial"/>
                <w:b/>
                <w:sz w:val="16"/>
              </w:rPr>
              <w:t>Delež lastništva</w:t>
            </w:r>
          </w:p>
        </w:tc>
      </w:tr>
      <w:tr w:rsidR="003313E5" w:rsidRPr="002A285B" w14:paraId="5FB254F8" w14:textId="77777777" w:rsidTr="006D18A4">
        <w:trPr>
          <w:trHeight w:val="316"/>
          <w:jc w:val="center"/>
        </w:trPr>
        <w:tc>
          <w:tcPr>
            <w:tcW w:w="758" w:type="dxa"/>
            <w:tcMar>
              <w:top w:w="70" w:type="dxa"/>
              <w:left w:w="110" w:type="dxa"/>
              <w:bottom w:w="70" w:type="dxa"/>
              <w:right w:w="110" w:type="dxa"/>
            </w:tcMar>
            <w:vAlign w:val="center"/>
          </w:tcPr>
          <w:p w14:paraId="7C46A036" w14:textId="77777777" w:rsidR="003313E5" w:rsidRPr="002A285B" w:rsidRDefault="006C4F8D">
            <w:pPr>
              <w:spacing w:after="0" w:line="252" w:lineRule="auto"/>
              <w:jc w:val="center"/>
              <w:rPr>
                <w:rFonts w:cs="Arial"/>
              </w:rPr>
            </w:pPr>
            <w:r w:rsidRPr="002A285B">
              <w:rPr>
                <w:rFonts w:cs="Arial"/>
                <w:sz w:val="17"/>
              </w:rPr>
              <w:t>1</w:t>
            </w:r>
          </w:p>
        </w:tc>
        <w:tc>
          <w:tcPr>
            <w:tcW w:w="3791" w:type="dxa"/>
            <w:tcMar>
              <w:top w:w="70" w:type="dxa"/>
              <w:left w:w="110" w:type="dxa"/>
              <w:bottom w:w="70" w:type="dxa"/>
              <w:right w:w="110" w:type="dxa"/>
            </w:tcMar>
            <w:vAlign w:val="center"/>
          </w:tcPr>
          <w:p w14:paraId="3C7D447C"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2CB90F1B"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52855247" w14:textId="77777777" w:rsidR="003313E5" w:rsidRPr="002A285B" w:rsidRDefault="006C4F8D">
            <w:pPr>
              <w:spacing w:after="0" w:line="240" w:lineRule="auto"/>
              <w:rPr>
                <w:rFonts w:cs="Arial"/>
              </w:rPr>
            </w:pPr>
            <w:r w:rsidRPr="002A285B">
              <w:rPr>
                <w:rFonts w:cs="Arial"/>
                <w:sz w:val="17"/>
              </w:rPr>
              <w:t xml:space="preserve"> </w:t>
            </w:r>
          </w:p>
        </w:tc>
      </w:tr>
      <w:tr w:rsidR="003313E5" w:rsidRPr="002A285B" w14:paraId="0B39C355" w14:textId="77777777" w:rsidTr="006D18A4">
        <w:trPr>
          <w:trHeight w:val="408"/>
          <w:jc w:val="center"/>
        </w:trPr>
        <w:tc>
          <w:tcPr>
            <w:tcW w:w="758" w:type="dxa"/>
            <w:tcMar>
              <w:top w:w="70" w:type="dxa"/>
              <w:left w:w="110" w:type="dxa"/>
              <w:bottom w:w="70" w:type="dxa"/>
              <w:right w:w="110" w:type="dxa"/>
            </w:tcMar>
            <w:vAlign w:val="center"/>
          </w:tcPr>
          <w:p w14:paraId="57728C81" w14:textId="77777777" w:rsidR="003313E5" w:rsidRPr="002A285B" w:rsidRDefault="006C4F8D">
            <w:pPr>
              <w:spacing w:after="0" w:line="252" w:lineRule="auto"/>
              <w:jc w:val="center"/>
              <w:rPr>
                <w:rFonts w:cs="Arial"/>
              </w:rPr>
            </w:pPr>
            <w:r w:rsidRPr="002A285B">
              <w:rPr>
                <w:rFonts w:cs="Arial"/>
                <w:sz w:val="17"/>
              </w:rPr>
              <w:t>2</w:t>
            </w:r>
          </w:p>
        </w:tc>
        <w:tc>
          <w:tcPr>
            <w:tcW w:w="3791" w:type="dxa"/>
            <w:tcMar>
              <w:top w:w="70" w:type="dxa"/>
              <w:left w:w="110" w:type="dxa"/>
              <w:bottom w:w="70" w:type="dxa"/>
              <w:right w:w="110" w:type="dxa"/>
            </w:tcMar>
            <w:vAlign w:val="center"/>
          </w:tcPr>
          <w:p w14:paraId="6085059B"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6A34F5DB"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0CC8B7A4" w14:textId="77777777" w:rsidR="003313E5" w:rsidRPr="002A285B" w:rsidRDefault="006C4F8D">
            <w:pPr>
              <w:spacing w:after="0" w:line="240" w:lineRule="auto"/>
              <w:rPr>
                <w:rFonts w:cs="Arial"/>
              </w:rPr>
            </w:pPr>
            <w:r w:rsidRPr="002A285B">
              <w:rPr>
                <w:rFonts w:cs="Arial"/>
                <w:sz w:val="17"/>
              </w:rPr>
              <w:t xml:space="preserve"> </w:t>
            </w:r>
          </w:p>
        </w:tc>
      </w:tr>
      <w:tr w:rsidR="003313E5" w:rsidRPr="002A285B" w14:paraId="6EA5555F" w14:textId="77777777">
        <w:trPr>
          <w:trHeight w:val="482"/>
          <w:jc w:val="center"/>
        </w:trPr>
        <w:tc>
          <w:tcPr>
            <w:tcW w:w="758" w:type="dxa"/>
            <w:tcMar>
              <w:top w:w="70" w:type="dxa"/>
              <w:left w:w="110" w:type="dxa"/>
              <w:bottom w:w="70" w:type="dxa"/>
              <w:right w:w="110" w:type="dxa"/>
            </w:tcMar>
            <w:vAlign w:val="center"/>
          </w:tcPr>
          <w:p w14:paraId="4207428F" w14:textId="77777777" w:rsidR="003313E5" w:rsidRPr="002A285B" w:rsidRDefault="006C4F8D">
            <w:pPr>
              <w:spacing w:after="0" w:line="252" w:lineRule="auto"/>
              <w:jc w:val="center"/>
              <w:rPr>
                <w:rFonts w:cs="Arial"/>
              </w:rPr>
            </w:pPr>
            <w:r w:rsidRPr="002A285B">
              <w:rPr>
                <w:rFonts w:cs="Arial"/>
                <w:sz w:val="17"/>
              </w:rPr>
              <w:t>3</w:t>
            </w:r>
          </w:p>
        </w:tc>
        <w:tc>
          <w:tcPr>
            <w:tcW w:w="3791" w:type="dxa"/>
            <w:tcMar>
              <w:top w:w="70" w:type="dxa"/>
              <w:left w:w="110" w:type="dxa"/>
              <w:bottom w:w="70" w:type="dxa"/>
              <w:right w:w="110" w:type="dxa"/>
            </w:tcMar>
            <w:vAlign w:val="center"/>
          </w:tcPr>
          <w:p w14:paraId="2B914802"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7F844951"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10FDAB67" w14:textId="77777777" w:rsidR="003313E5" w:rsidRPr="002A285B" w:rsidRDefault="006C4F8D">
            <w:pPr>
              <w:spacing w:after="0" w:line="240" w:lineRule="auto"/>
              <w:rPr>
                <w:rFonts w:cs="Arial"/>
              </w:rPr>
            </w:pPr>
            <w:r w:rsidRPr="002A285B">
              <w:rPr>
                <w:rFonts w:cs="Arial"/>
                <w:sz w:val="17"/>
              </w:rPr>
              <w:t xml:space="preserve"> </w:t>
            </w:r>
          </w:p>
        </w:tc>
      </w:tr>
    </w:tbl>
    <w:p w14:paraId="57C91E3D" w14:textId="77777777" w:rsidR="003313E5" w:rsidRDefault="006C4F8D">
      <w:pPr>
        <w:pStyle w:val="Oznaenseznam"/>
        <w:spacing w:after="80"/>
        <w:rPr>
          <w:rFonts w:cs="Arial"/>
        </w:rPr>
      </w:pPr>
      <w:r w:rsidRPr="002A285B">
        <w:rPr>
          <w:rFonts w:ascii="Segoe UI Symbol" w:hAnsi="Segoe UI Symbol" w:cs="Segoe UI Symbol"/>
        </w:rPr>
        <w:t>☐</w:t>
      </w:r>
      <w:r w:rsidRPr="002A285B">
        <w:rPr>
          <w:rFonts w:cs="Arial"/>
        </w:rPr>
        <w:t xml:space="preserve"> Izjavljamo, da gospodarski subjekt nima tihih družbenikov.</w:t>
      </w:r>
    </w:p>
    <w:p w14:paraId="7FE4EA25" w14:textId="77777777" w:rsidR="006D18A4" w:rsidRPr="002A285B" w:rsidRDefault="006D18A4" w:rsidP="006D18A4">
      <w:pPr>
        <w:pStyle w:val="Oznaenseznam"/>
        <w:numPr>
          <w:ilvl w:val="0"/>
          <w:numId w:val="0"/>
        </w:numPr>
        <w:spacing w:after="80"/>
        <w:ind w:left="360"/>
        <w:rPr>
          <w:rFonts w:cs="Arial"/>
        </w:rPr>
      </w:pPr>
    </w:p>
    <w:p w14:paraId="5999E665" w14:textId="77777777" w:rsidR="003313E5" w:rsidRPr="002A285B" w:rsidRDefault="006C4F8D">
      <w:pPr>
        <w:keepNext/>
        <w:spacing w:after="60"/>
        <w:rPr>
          <w:rFonts w:cs="Arial"/>
        </w:rPr>
      </w:pPr>
      <w:r w:rsidRPr="002A285B">
        <w:rPr>
          <w:rFonts w:cs="Arial"/>
          <w:b/>
        </w:rPr>
        <w:t>3. POVEZANE DRUŽBE</w:t>
      </w:r>
    </w:p>
    <w:tbl>
      <w:tblPr>
        <w:tblW w:w="10488" w:type="dxa"/>
        <w:jc w:val="center"/>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4A0" w:firstRow="1" w:lastRow="0" w:firstColumn="1" w:lastColumn="0" w:noHBand="0" w:noVBand="1"/>
      </w:tblPr>
      <w:tblGrid>
        <w:gridCol w:w="758"/>
        <w:gridCol w:w="3791"/>
        <w:gridCol w:w="3791"/>
        <w:gridCol w:w="2148"/>
      </w:tblGrid>
      <w:tr w:rsidR="003313E5" w:rsidRPr="002A285B" w14:paraId="5B344D2E" w14:textId="77777777">
        <w:trPr>
          <w:jc w:val="center"/>
        </w:trPr>
        <w:tc>
          <w:tcPr>
            <w:tcW w:w="758" w:type="dxa"/>
            <w:shd w:val="clear" w:color="auto" w:fill="E4EEDB"/>
            <w:tcMar>
              <w:top w:w="70" w:type="dxa"/>
              <w:left w:w="110" w:type="dxa"/>
              <w:bottom w:w="70" w:type="dxa"/>
              <w:right w:w="110" w:type="dxa"/>
            </w:tcMar>
            <w:vAlign w:val="center"/>
          </w:tcPr>
          <w:p w14:paraId="0028A18A" w14:textId="77777777" w:rsidR="003313E5" w:rsidRPr="002A285B" w:rsidRDefault="006C4F8D">
            <w:pPr>
              <w:spacing w:after="0" w:line="252" w:lineRule="auto"/>
              <w:jc w:val="center"/>
              <w:rPr>
                <w:rFonts w:cs="Arial"/>
              </w:rPr>
            </w:pPr>
            <w:r w:rsidRPr="002A285B">
              <w:rPr>
                <w:rFonts w:cs="Arial"/>
                <w:b/>
                <w:sz w:val="16"/>
              </w:rPr>
              <w:t>Št.</w:t>
            </w:r>
          </w:p>
        </w:tc>
        <w:tc>
          <w:tcPr>
            <w:tcW w:w="3791" w:type="dxa"/>
            <w:shd w:val="clear" w:color="auto" w:fill="E4EEDB"/>
            <w:tcMar>
              <w:top w:w="70" w:type="dxa"/>
              <w:left w:w="110" w:type="dxa"/>
              <w:bottom w:w="70" w:type="dxa"/>
              <w:right w:w="110" w:type="dxa"/>
            </w:tcMar>
            <w:vAlign w:val="center"/>
          </w:tcPr>
          <w:p w14:paraId="31C9CD60" w14:textId="77777777" w:rsidR="003313E5" w:rsidRPr="002A285B" w:rsidRDefault="006C4F8D">
            <w:pPr>
              <w:spacing w:after="0" w:line="252" w:lineRule="auto"/>
              <w:jc w:val="center"/>
              <w:rPr>
                <w:rFonts w:cs="Arial"/>
              </w:rPr>
            </w:pPr>
            <w:r w:rsidRPr="002A285B">
              <w:rPr>
                <w:rFonts w:cs="Arial"/>
                <w:b/>
                <w:sz w:val="16"/>
              </w:rPr>
              <w:t>Naziv povezane družbe</w:t>
            </w:r>
          </w:p>
        </w:tc>
        <w:tc>
          <w:tcPr>
            <w:tcW w:w="3791" w:type="dxa"/>
            <w:shd w:val="clear" w:color="auto" w:fill="E4EEDB"/>
            <w:tcMar>
              <w:top w:w="70" w:type="dxa"/>
              <w:left w:w="110" w:type="dxa"/>
              <w:bottom w:w="70" w:type="dxa"/>
              <w:right w:w="110" w:type="dxa"/>
            </w:tcMar>
            <w:vAlign w:val="center"/>
          </w:tcPr>
          <w:p w14:paraId="25D8B618" w14:textId="77777777" w:rsidR="003313E5" w:rsidRPr="002A285B" w:rsidRDefault="006C4F8D">
            <w:pPr>
              <w:spacing w:after="0" w:line="252" w:lineRule="auto"/>
              <w:jc w:val="center"/>
              <w:rPr>
                <w:rFonts w:cs="Arial"/>
              </w:rPr>
            </w:pPr>
            <w:r w:rsidRPr="002A285B">
              <w:rPr>
                <w:rFonts w:cs="Arial"/>
                <w:b/>
                <w:sz w:val="16"/>
              </w:rPr>
              <w:t>Naslov</w:t>
            </w:r>
          </w:p>
        </w:tc>
        <w:tc>
          <w:tcPr>
            <w:tcW w:w="2148" w:type="dxa"/>
            <w:shd w:val="clear" w:color="auto" w:fill="E4EEDB"/>
            <w:tcMar>
              <w:top w:w="70" w:type="dxa"/>
              <w:left w:w="110" w:type="dxa"/>
              <w:bottom w:w="70" w:type="dxa"/>
              <w:right w:w="110" w:type="dxa"/>
            </w:tcMar>
            <w:vAlign w:val="center"/>
          </w:tcPr>
          <w:p w14:paraId="05CE6CE5" w14:textId="77777777" w:rsidR="003313E5" w:rsidRPr="002A285B" w:rsidRDefault="006C4F8D">
            <w:pPr>
              <w:spacing w:after="0" w:line="252" w:lineRule="auto"/>
              <w:jc w:val="center"/>
              <w:rPr>
                <w:rFonts w:cs="Arial"/>
              </w:rPr>
            </w:pPr>
            <w:r w:rsidRPr="002A285B">
              <w:rPr>
                <w:rFonts w:cs="Arial"/>
                <w:b/>
                <w:sz w:val="16"/>
              </w:rPr>
              <w:t>Vrsta povezave / delež</w:t>
            </w:r>
          </w:p>
        </w:tc>
      </w:tr>
      <w:tr w:rsidR="003313E5" w:rsidRPr="002A285B" w14:paraId="47E248CD" w14:textId="77777777" w:rsidTr="006D18A4">
        <w:trPr>
          <w:trHeight w:val="344"/>
          <w:jc w:val="center"/>
        </w:trPr>
        <w:tc>
          <w:tcPr>
            <w:tcW w:w="758" w:type="dxa"/>
            <w:tcMar>
              <w:top w:w="70" w:type="dxa"/>
              <w:left w:w="110" w:type="dxa"/>
              <w:bottom w:w="70" w:type="dxa"/>
              <w:right w:w="110" w:type="dxa"/>
            </w:tcMar>
            <w:vAlign w:val="center"/>
          </w:tcPr>
          <w:p w14:paraId="0081BC33" w14:textId="77777777" w:rsidR="003313E5" w:rsidRPr="002A285B" w:rsidRDefault="006C4F8D">
            <w:pPr>
              <w:spacing w:after="0" w:line="252" w:lineRule="auto"/>
              <w:jc w:val="center"/>
              <w:rPr>
                <w:rFonts w:cs="Arial"/>
              </w:rPr>
            </w:pPr>
            <w:r w:rsidRPr="002A285B">
              <w:rPr>
                <w:rFonts w:cs="Arial"/>
                <w:sz w:val="17"/>
              </w:rPr>
              <w:t>1</w:t>
            </w:r>
          </w:p>
        </w:tc>
        <w:tc>
          <w:tcPr>
            <w:tcW w:w="3791" w:type="dxa"/>
            <w:tcMar>
              <w:top w:w="70" w:type="dxa"/>
              <w:left w:w="110" w:type="dxa"/>
              <w:bottom w:w="70" w:type="dxa"/>
              <w:right w:w="110" w:type="dxa"/>
            </w:tcMar>
            <w:vAlign w:val="center"/>
          </w:tcPr>
          <w:p w14:paraId="0C1DA5E1"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687168CD"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61CE716D" w14:textId="77777777" w:rsidR="003313E5" w:rsidRPr="002A285B" w:rsidRDefault="006C4F8D">
            <w:pPr>
              <w:spacing w:after="0" w:line="240" w:lineRule="auto"/>
              <w:rPr>
                <w:rFonts w:cs="Arial"/>
              </w:rPr>
            </w:pPr>
            <w:r w:rsidRPr="002A285B">
              <w:rPr>
                <w:rFonts w:cs="Arial"/>
                <w:sz w:val="17"/>
              </w:rPr>
              <w:t xml:space="preserve"> </w:t>
            </w:r>
          </w:p>
        </w:tc>
      </w:tr>
      <w:tr w:rsidR="003313E5" w:rsidRPr="002A285B" w14:paraId="3C394841" w14:textId="77777777" w:rsidTr="006D18A4">
        <w:trPr>
          <w:trHeight w:val="395"/>
          <w:jc w:val="center"/>
        </w:trPr>
        <w:tc>
          <w:tcPr>
            <w:tcW w:w="758" w:type="dxa"/>
            <w:tcMar>
              <w:top w:w="70" w:type="dxa"/>
              <w:left w:w="110" w:type="dxa"/>
              <w:bottom w:w="70" w:type="dxa"/>
              <w:right w:w="110" w:type="dxa"/>
            </w:tcMar>
            <w:vAlign w:val="center"/>
          </w:tcPr>
          <w:p w14:paraId="4F0FB105" w14:textId="77777777" w:rsidR="003313E5" w:rsidRPr="002A285B" w:rsidRDefault="006C4F8D">
            <w:pPr>
              <w:spacing w:after="0" w:line="252" w:lineRule="auto"/>
              <w:jc w:val="center"/>
              <w:rPr>
                <w:rFonts w:cs="Arial"/>
              </w:rPr>
            </w:pPr>
            <w:r w:rsidRPr="002A285B">
              <w:rPr>
                <w:rFonts w:cs="Arial"/>
                <w:sz w:val="17"/>
              </w:rPr>
              <w:t>2</w:t>
            </w:r>
          </w:p>
        </w:tc>
        <w:tc>
          <w:tcPr>
            <w:tcW w:w="3791" w:type="dxa"/>
            <w:tcMar>
              <w:top w:w="70" w:type="dxa"/>
              <w:left w:w="110" w:type="dxa"/>
              <w:bottom w:w="70" w:type="dxa"/>
              <w:right w:w="110" w:type="dxa"/>
            </w:tcMar>
            <w:vAlign w:val="center"/>
          </w:tcPr>
          <w:p w14:paraId="2806F0C6"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2D4F9B3F"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62038605" w14:textId="77777777" w:rsidR="003313E5" w:rsidRPr="002A285B" w:rsidRDefault="006C4F8D">
            <w:pPr>
              <w:spacing w:after="0" w:line="240" w:lineRule="auto"/>
              <w:rPr>
                <w:rFonts w:cs="Arial"/>
              </w:rPr>
            </w:pPr>
            <w:r w:rsidRPr="002A285B">
              <w:rPr>
                <w:rFonts w:cs="Arial"/>
                <w:sz w:val="17"/>
              </w:rPr>
              <w:t xml:space="preserve"> </w:t>
            </w:r>
          </w:p>
        </w:tc>
      </w:tr>
      <w:tr w:rsidR="003313E5" w:rsidRPr="002A285B" w14:paraId="3CAB2CAE" w14:textId="77777777" w:rsidTr="006D18A4">
        <w:trPr>
          <w:trHeight w:val="333"/>
          <w:jc w:val="center"/>
        </w:trPr>
        <w:tc>
          <w:tcPr>
            <w:tcW w:w="758" w:type="dxa"/>
            <w:tcMar>
              <w:top w:w="70" w:type="dxa"/>
              <w:left w:w="110" w:type="dxa"/>
              <w:bottom w:w="70" w:type="dxa"/>
              <w:right w:w="110" w:type="dxa"/>
            </w:tcMar>
            <w:vAlign w:val="center"/>
          </w:tcPr>
          <w:p w14:paraId="7C95C8AA" w14:textId="77777777" w:rsidR="003313E5" w:rsidRPr="002A285B" w:rsidRDefault="006C4F8D">
            <w:pPr>
              <w:spacing w:after="0" w:line="252" w:lineRule="auto"/>
              <w:jc w:val="center"/>
              <w:rPr>
                <w:rFonts w:cs="Arial"/>
              </w:rPr>
            </w:pPr>
            <w:r w:rsidRPr="002A285B">
              <w:rPr>
                <w:rFonts w:cs="Arial"/>
                <w:sz w:val="17"/>
              </w:rPr>
              <w:t>3</w:t>
            </w:r>
          </w:p>
        </w:tc>
        <w:tc>
          <w:tcPr>
            <w:tcW w:w="3791" w:type="dxa"/>
            <w:tcMar>
              <w:top w:w="70" w:type="dxa"/>
              <w:left w:w="110" w:type="dxa"/>
              <w:bottom w:w="70" w:type="dxa"/>
              <w:right w:w="110" w:type="dxa"/>
            </w:tcMar>
            <w:vAlign w:val="center"/>
          </w:tcPr>
          <w:p w14:paraId="194026E8" w14:textId="77777777" w:rsidR="003313E5" w:rsidRPr="002A285B" w:rsidRDefault="006C4F8D">
            <w:pPr>
              <w:spacing w:after="0" w:line="240" w:lineRule="auto"/>
              <w:rPr>
                <w:rFonts w:cs="Arial"/>
              </w:rPr>
            </w:pPr>
            <w:r w:rsidRPr="002A285B">
              <w:rPr>
                <w:rFonts w:cs="Arial"/>
                <w:sz w:val="17"/>
              </w:rPr>
              <w:t xml:space="preserve"> </w:t>
            </w:r>
          </w:p>
        </w:tc>
        <w:tc>
          <w:tcPr>
            <w:tcW w:w="3791" w:type="dxa"/>
            <w:tcMar>
              <w:top w:w="70" w:type="dxa"/>
              <w:left w:w="110" w:type="dxa"/>
              <w:bottom w:w="70" w:type="dxa"/>
              <w:right w:w="110" w:type="dxa"/>
            </w:tcMar>
            <w:vAlign w:val="center"/>
          </w:tcPr>
          <w:p w14:paraId="4D216394" w14:textId="77777777" w:rsidR="003313E5" w:rsidRPr="002A285B" w:rsidRDefault="006C4F8D">
            <w:pPr>
              <w:spacing w:after="0" w:line="240" w:lineRule="auto"/>
              <w:rPr>
                <w:rFonts w:cs="Arial"/>
              </w:rPr>
            </w:pPr>
            <w:r w:rsidRPr="002A285B">
              <w:rPr>
                <w:rFonts w:cs="Arial"/>
                <w:sz w:val="17"/>
              </w:rPr>
              <w:t xml:space="preserve"> </w:t>
            </w:r>
          </w:p>
        </w:tc>
        <w:tc>
          <w:tcPr>
            <w:tcW w:w="2148" w:type="dxa"/>
            <w:tcMar>
              <w:top w:w="70" w:type="dxa"/>
              <w:left w:w="110" w:type="dxa"/>
              <w:bottom w:w="70" w:type="dxa"/>
              <w:right w:w="110" w:type="dxa"/>
            </w:tcMar>
            <w:vAlign w:val="center"/>
          </w:tcPr>
          <w:p w14:paraId="14F601AE" w14:textId="77777777" w:rsidR="003313E5" w:rsidRPr="002A285B" w:rsidRDefault="006C4F8D">
            <w:pPr>
              <w:spacing w:after="0" w:line="240" w:lineRule="auto"/>
              <w:rPr>
                <w:rFonts w:cs="Arial"/>
              </w:rPr>
            </w:pPr>
            <w:r w:rsidRPr="002A285B">
              <w:rPr>
                <w:rFonts w:cs="Arial"/>
                <w:sz w:val="17"/>
              </w:rPr>
              <w:t xml:space="preserve"> </w:t>
            </w:r>
          </w:p>
        </w:tc>
      </w:tr>
    </w:tbl>
    <w:p w14:paraId="0DDDD918" w14:textId="77777777" w:rsidR="003313E5" w:rsidRPr="002A285B" w:rsidRDefault="006C4F8D">
      <w:pPr>
        <w:pStyle w:val="Oznaenseznam"/>
        <w:spacing w:after="80"/>
        <w:rPr>
          <w:rFonts w:cs="Arial"/>
        </w:rPr>
      </w:pPr>
      <w:r w:rsidRPr="002A285B">
        <w:rPr>
          <w:rFonts w:ascii="Segoe UI Symbol" w:hAnsi="Segoe UI Symbol" w:cs="Segoe UI Symbol"/>
        </w:rPr>
        <w:t>☐</w:t>
      </w:r>
      <w:r w:rsidRPr="002A285B">
        <w:rPr>
          <w:rFonts w:cs="Arial"/>
        </w:rPr>
        <w:t xml:space="preserve"> Izjavljamo, da gospodarski subjekt nima povezanih družb.</w:t>
      </w:r>
    </w:p>
    <w:p w14:paraId="017A98A4" w14:textId="77777777" w:rsidR="006D18A4" w:rsidRDefault="006D18A4">
      <w:pPr>
        <w:rPr>
          <w:rFonts w:cs="Arial"/>
        </w:rPr>
      </w:pPr>
    </w:p>
    <w:p w14:paraId="2B2C76B2" w14:textId="77777777" w:rsidR="006D18A4" w:rsidRDefault="006D18A4" w:rsidP="006D18A4">
      <w:pPr>
        <w:ind w:right="990"/>
        <w:jc w:val="both"/>
        <w:rPr>
          <w:rFonts w:cs="Arial"/>
        </w:rPr>
      </w:pPr>
    </w:p>
    <w:p w14:paraId="41E886FC" w14:textId="77777777" w:rsidR="006D18A4" w:rsidRDefault="006D18A4" w:rsidP="006D18A4">
      <w:pPr>
        <w:ind w:right="990"/>
        <w:jc w:val="both"/>
        <w:rPr>
          <w:rFonts w:cs="Arial"/>
        </w:rPr>
      </w:pPr>
    </w:p>
    <w:p w14:paraId="12DE24F2" w14:textId="6EB21BFC" w:rsidR="003313E5" w:rsidRDefault="006C4F8D" w:rsidP="006D18A4">
      <w:pPr>
        <w:ind w:right="990"/>
        <w:jc w:val="both"/>
        <w:rPr>
          <w:rFonts w:cs="Arial"/>
        </w:rPr>
      </w:pPr>
      <w:r w:rsidRPr="002A285B">
        <w:rPr>
          <w:rFonts w:cs="Arial"/>
        </w:rPr>
        <w:t>Izjavljamo, da gospodarski subjekt ni povezan s funkcionarjem ali njegovim družinskim članom na način, ki bi predstavljal prepoved poslovanja po veljavnih predpisih o integriteti in preprečevanju korupcije, ter da spoštuje veljavne omejevalne ukrepe Evropske unije.</w:t>
      </w:r>
    </w:p>
    <w:p w14:paraId="599D9F25" w14:textId="77777777" w:rsidR="006D18A4" w:rsidRPr="002A285B" w:rsidRDefault="006D18A4" w:rsidP="006D18A4">
      <w:pPr>
        <w:ind w:right="990"/>
        <w:jc w:val="both"/>
        <w:rPr>
          <w:rFonts w:cs="Arial"/>
        </w:rPr>
      </w:pPr>
    </w:p>
    <w:p w14:paraId="6F3C065E" w14:textId="77777777" w:rsidR="003313E5" w:rsidRDefault="006C4F8D" w:rsidP="006D18A4">
      <w:pPr>
        <w:pStyle w:val="FormNote"/>
        <w:spacing w:after="140" w:line="259" w:lineRule="auto"/>
        <w:ind w:right="990"/>
        <w:jc w:val="both"/>
        <w:rPr>
          <w:rFonts w:cs="Arial"/>
          <w:i w:val="0"/>
          <w:sz w:val="20"/>
          <w:lang w:val="sl-SI"/>
        </w:rPr>
      </w:pPr>
      <w:r w:rsidRPr="002A285B">
        <w:rPr>
          <w:rFonts w:cs="Arial"/>
          <w:i w:val="0"/>
          <w:sz w:val="20"/>
          <w:lang w:val="sl-SI"/>
        </w:rPr>
        <w:t>S podpisom jamčimo za točnost in resničnost navedenih podatkov in se zavezujemo naročnika nemudoma obvestiti o spremembah.</w:t>
      </w:r>
    </w:p>
    <w:p w14:paraId="45CA3EAF" w14:textId="77777777" w:rsidR="002E5727" w:rsidRDefault="002E5727" w:rsidP="006D18A4">
      <w:pPr>
        <w:pStyle w:val="FormNote"/>
        <w:spacing w:after="140" w:line="259" w:lineRule="auto"/>
        <w:ind w:right="990"/>
        <w:jc w:val="both"/>
        <w:rPr>
          <w:rFonts w:cs="Arial"/>
          <w:i w:val="0"/>
          <w:sz w:val="20"/>
          <w:lang w:val="sl-SI"/>
        </w:rPr>
      </w:pPr>
    </w:p>
    <w:tbl>
      <w:tblPr>
        <w:tblW w:w="10488" w:type="dxa"/>
        <w:jc w:val="center"/>
        <w:tblBorders>
          <w:top w:val="nil"/>
          <w:left w:val="nil"/>
          <w:bottom w:val="nil"/>
          <w:right w:val="nil"/>
          <w:insideH w:val="nil"/>
          <w:insideV w:val="nil"/>
        </w:tblBorders>
        <w:tblLayout w:type="fixed"/>
        <w:tblLook w:val="04A0" w:firstRow="1" w:lastRow="0" w:firstColumn="1" w:lastColumn="0" w:noHBand="0" w:noVBand="1"/>
      </w:tblPr>
      <w:tblGrid>
        <w:gridCol w:w="5244"/>
        <w:gridCol w:w="5244"/>
      </w:tblGrid>
      <w:tr w:rsidR="002E5727" w:rsidRPr="002A285B" w14:paraId="52975D89" w14:textId="77777777" w:rsidTr="009815AB">
        <w:trPr>
          <w:jc w:val="center"/>
        </w:trPr>
        <w:tc>
          <w:tcPr>
            <w:tcW w:w="5244" w:type="dxa"/>
            <w:tcMar>
              <w:top w:w="70" w:type="dxa"/>
              <w:left w:w="110" w:type="dxa"/>
              <w:bottom w:w="70" w:type="dxa"/>
              <w:right w:w="110" w:type="dxa"/>
            </w:tcMar>
            <w:vAlign w:val="center"/>
          </w:tcPr>
          <w:p w14:paraId="5F7D4092" w14:textId="77777777" w:rsidR="002E5727" w:rsidRPr="002A285B" w:rsidRDefault="002E5727" w:rsidP="009815AB">
            <w:pPr>
              <w:spacing w:after="0" w:line="252" w:lineRule="auto"/>
              <w:ind w:right="990"/>
              <w:jc w:val="both"/>
              <w:rPr>
                <w:rFonts w:cs="Arial"/>
              </w:rPr>
            </w:pPr>
            <w:r w:rsidRPr="002A285B">
              <w:rPr>
                <w:rFonts w:cs="Arial"/>
                <w:sz w:val="19"/>
              </w:rPr>
              <w:t>Kraj in datum: __________________________</w:t>
            </w:r>
          </w:p>
        </w:tc>
        <w:tc>
          <w:tcPr>
            <w:tcW w:w="5244" w:type="dxa"/>
            <w:tcMar>
              <w:top w:w="70" w:type="dxa"/>
              <w:left w:w="110" w:type="dxa"/>
              <w:bottom w:w="70" w:type="dxa"/>
              <w:right w:w="110" w:type="dxa"/>
            </w:tcMar>
            <w:vAlign w:val="center"/>
          </w:tcPr>
          <w:p w14:paraId="63230C2F" w14:textId="77777777" w:rsidR="002E5727" w:rsidRPr="002A285B" w:rsidRDefault="002E5727" w:rsidP="009815AB">
            <w:pPr>
              <w:spacing w:after="0" w:line="252" w:lineRule="auto"/>
              <w:ind w:right="990"/>
              <w:rPr>
                <w:rFonts w:cs="Arial"/>
              </w:rPr>
            </w:pPr>
            <w:r w:rsidRPr="002A285B">
              <w:rPr>
                <w:rFonts w:cs="Arial"/>
                <w:sz w:val="19"/>
              </w:rPr>
              <w:t>Gospodarski subjekt: ______________________________</w:t>
            </w:r>
          </w:p>
        </w:tc>
      </w:tr>
      <w:tr w:rsidR="002E5727" w:rsidRPr="002A285B" w14:paraId="0295FDA2" w14:textId="77777777" w:rsidTr="009815AB">
        <w:trPr>
          <w:jc w:val="center"/>
        </w:trPr>
        <w:tc>
          <w:tcPr>
            <w:tcW w:w="5244" w:type="dxa"/>
            <w:tcMar>
              <w:top w:w="70" w:type="dxa"/>
              <w:left w:w="110" w:type="dxa"/>
              <w:bottom w:w="70" w:type="dxa"/>
              <w:right w:w="110" w:type="dxa"/>
            </w:tcMar>
            <w:vAlign w:val="center"/>
          </w:tcPr>
          <w:p w14:paraId="13EC3148" w14:textId="77777777" w:rsidR="002E5727" w:rsidRPr="002A285B" w:rsidRDefault="002E5727" w:rsidP="009815AB">
            <w:pPr>
              <w:spacing w:after="0" w:line="252" w:lineRule="auto"/>
              <w:ind w:right="990"/>
              <w:jc w:val="both"/>
              <w:rPr>
                <w:rFonts w:cs="Arial"/>
              </w:rPr>
            </w:pPr>
            <w:r w:rsidRPr="002A285B">
              <w:rPr>
                <w:rFonts w:cs="Arial"/>
                <w:sz w:val="19"/>
              </w:rPr>
              <w:t>(žig)</w:t>
            </w:r>
          </w:p>
        </w:tc>
        <w:tc>
          <w:tcPr>
            <w:tcW w:w="5244" w:type="dxa"/>
            <w:tcMar>
              <w:top w:w="70" w:type="dxa"/>
              <w:left w:w="110" w:type="dxa"/>
              <w:bottom w:w="70" w:type="dxa"/>
              <w:right w:w="110" w:type="dxa"/>
            </w:tcMar>
            <w:vAlign w:val="center"/>
          </w:tcPr>
          <w:p w14:paraId="672B48D5" w14:textId="77777777" w:rsidR="002E5727" w:rsidRPr="002A285B" w:rsidRDefault="002E5727" w:rsidP="009815AB">
            <w:pPr>
              <w:spacing w:after="0" w:line="252" w:lineRule="auto"/>
              <w:ind w:right="990"/>
              <w:jc w:val="both"/>
              <w:rPr>
                <w:rFonts w:cs="Arial"/>
              </w:rPr>
            </w:pPr>
            <w:r w:rsidRPr="002A285B">
              <w:rPr>
                <w:rFonts w:cs="Arial"/>
                <w:sz w:val="19"/>
              </w:rPr>
              <w:t>______________________________________</w:t>
            </w:r>
          </w:p>
        </w:tc>
      </w:tr>
      <w:tr w:rsidR="002E5727" w:rsidRPr="002A285B" w14:paraId="7BDF5119" w14:textId="77777777" w:rsidTr="009815AB">
        <w:trPr>
          <w:jc w:val="center"/>
        </w:trPr>
        <w:tc>
          <w:tcPr>
            <w:tcW w:w="5244" w:type="dxa"/>
            <w:tcMar>
              <w:top w:w="70" w:type="dxa"/>
              <w:left w:w="110" w:type="dxa"/>
              <w:bottom w:w="70" w:type="dxa"/>
              <w:right w:w="110" w:type="dxa"/>
            </w:tcMar>
            <w:vAlign w:val="center"/>
          </w:tcPr>
          <w:p w14:paraId="4F2FD2B1" w14:textId="77777777" w:rsidR="002E5727" w:rsidRPr="002A285B" w:rsidRDefault="002E5727" w:rsidP="009815AB">
            <w:pPr>
              <w:spacing w:after="0" w:line="252" w:lineRule="auto"/>
              <w:ind w:right="990"/>
              <w:jc w:val="both"/>
              <w:rPr>
                <w:rFonts w:cs="Arial"/>
                <w:sz w:val="19"/>
              </w:rPr>
            </w:pPr>
          </w:p>
        </w:tc>
        <w:tc>
          <w:tcPr>
            <w:tcW w:w="5244" w:type="dxa"/>
            <w:tcMar>
              <w:top w:w="70" w:type="dxa"/>
              <w:left w:w="110" w:type="dxa"/>
              <w:bottom w:w="70" w:type="dxa"/>
              <w:right w:w="110" w:type="dxa"/>
            </w:tcMar>
            <w:vAlign w:val="center"/>
          </w:tcPr>
          <w:p w14:paraId="78B2BBE6" w14:textId="77777777" w:rsidR="002E5727" w:rsidRPr="002A285B" w:rsidRDefault="002E5727" w:rsidP="009815AB">
            <w:pPr>
              <w:spacing w:after="0" w:line="252" w:lineRule="auto"/>
              <w:ind w:right="990"/>
              <w:jc w:val="both"/>
              <w:rPr>
                <w:rFonts w:cs="Arial"/>
                <w:sz w:val="19"/>
              </w:rPr>
            </w:pPr>
          </w:p>
        </w:tc>
      </w:tr>
      <w:tr w:rsidR="002E5727" w:rsidRPr="002A285B" w14:paraId="3720F671" w14:textId="77777777" w:rsidTr="009815AB">
        <w:trPr>
          <w:jc w:val="center"/>
        </w:trPr>
        <w:tc>
          <w:tcPr>
            <w:tcW w:w="5244" w:type="dxa"/>
            <w:tcMar>
              <w:top w:w="70" w:type="dxa"/>
              <w:left w:w="110" w:type="dxa"/>
              <w:bottom w:w="70" w:type="dxa"/>
              <w:right w:w="110" w:type="dxa"/>
            </w:tcMar>
            <w:vAlign w:val="center"/>
          </w:tcPr>
          <w:p w14:paraId="413737AC" w14:textId="77777777" w:rsidR="002E5727" w:rsidRPr="002A285B" w:rsidRDefault="002E5727" w:rsidP="009815AB">
            <w:pPr>
              <w:spacing w:after="0" w:line="252" w:lineRule="auto"/>
              <w:ind w:right="990"/>
              <w:jc w:val="both"/>
              <w:rPr>
                <w:rFonts w:cs="Arial"/>
                <w:sz w:val="19"/>
              </w:rPr>
            </w:pPr>
          </w:p>
        </w:tc>
        <w:tc>
          <w:tcPr>
            <w:tcW w:w="5244" w:type="dxa"/>
            <w:tcMar>
              <w:top w:w="70" w:type="dxa"/>
              <w:left w:w="110" w:type="dxa"/>
              <w:bottom w:w="70" w:type="dxa"/>
              <w:right w:w="110" w:type="dxa"/>
            </w:tcMar>
            <w:vAlign w:val="center"/>
          </w:tcPr>
          <w:p w14:paraId="7E5FAA9B" w14:textId="77777777" w:rsidR="002E5727" w:rsidRPr="002A285B" w:rsidRDefault="002E5727" w:rsidP="009815AB">
            <w:pPr>
              <w:spacing w:after="0" w:line="252" w:lineRule="auto"/>
              <w:ind w:right="990"/>
              <w:jc w:val="both"/>
              <w:rPr>
                <w:rFonts w:cs="Arial"/>
                <w:sz w:val="19"/>
              </w:rPr>
            </w:pPr>
          </w:p>
        </w:tc>
      </w:tr>
    </w:tbl>
    <w:p w14:paraId="0B833F94" w14:textId="77777777" w:rsidR="006D18A4" w:rsidRDefault="006D18A4" w:rsidP="006D18A4">
      <w:pPr>
        <w:pStyle w:val="FormNote"/>
        <w:spacing w:after="140" w:line="259" w:lineRule="auto"/>
        <w:ind w:right="990"/>
        <w:jc w:val="both"/>
        <w:rPr>
          <w:rFonts w:cs="Arial"/>
          <w:lang w:val="sl-SI"/>
        </w:rPr>
      </w:pPr>
    </w:p>
    <w:p w14:paraId="2750BD5C" w14:textId="77777777" w:rsidR="002E5727" w:rsidRPr="002A285B" w:rsidRDefault="002E5727" w:rsidP="006D18A4">
      <w:pPr>
        <w:pStyle w:val="FormNote"/>
        <w:spacing w:after="140" w:line="259" w:lineRule="auto"/>
        <w:ind w:right="990"/>
        <w:jc w:val="both"/>
        <w:rPr>
          <w:rFonts w:cs="Arial"/>
          <w:lang w:val="sl-SI"/>
        </w:rPr>
      </w:pPr>
    </w:p>
    <w:sectPr w:rsidR="002E5727" w:rsidRPr="002A285B" w:rsidSect="005034CF">
      <w:headerReference w:type="default" r:id="rId9"/>
      <w:footerReference w:type="default" r:id="rId10"/>
      <w:pgSz w:w="11906" w:h="16838"/>
      <w:pgMar w:top="879" w:right="709" w:bottom="822" w:left="709" w:header="255" w:footer="255"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C65E2B" w14:textId="77777777" w:rsidR="00116CA0" w:rsidRDefault="00116CA0">
      <w:pPr>
        <w:spacing w:after="0" w:line="240" w:lineRule="auto"/>
      </w:pPr>
      <w:r>
        <w:separator/>
      </w:r>
    </w:p>
  </w:endnote>
  <w:endnote w:type="continuationSeparator" w:id="0">
    <w:p w14:paraId="177053AE" w14:textId="77777777" w:rsidR="00116CA0" w:rsidRDefault="00116C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EE"/>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3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54C03" w14:textId="77777777" w:rsidR="005034CF" w:rsidRPr="00607323" w:rsidRDefault="005034CF" w:rsidP="005034CF">
    <w:pPr>
      <w:pBdr>
        <w:top w:val="single" w:sz="10" w:space="1" w:color="6B2C2F"/>
      </w:pBdr>
      <w:spacing w:before="40" w:after="0"/>
      <w:jc w:val="right"/>
      <w:rPr>
        <w:sz w:val="17"/>
      </w:rPr>
    </w:pPr>
    <w:r w:rsidRPr="00607323">
      <w:rPr>
        <w:sz w:val="17"/>
      </w:rPr>
      <w:fldChar w:fldCharType="begin"/>
    </w:r>
    <w:r w:rsidRPr="00607323">
      <w:rPr>
        <w:sz w:val="17"/>
      </w:rPr>
      <w:instrText>PAGE</w:instrText>
    </w:r>
    <w:r w:rsidRPr="00607323">
      <w:rPr>
        <w:sz w:val="17"/>
      </w:rPr>
      <w:fldChar w:fldCharType="separate"/>
    </w:r>
    <w:r>
      <w:rPr>
        <w:sz w:val="17"/>
      </w:rPr>
      <w:t>1</w:t>
    </w:r>
    <w:r>
      <w:rPr>
        <w:sz w:val="17"/>
      </w:rPr>
      <w:t>9</w:t>
    </w:r>
    <w:r w:rsidRPr="00607323">
      <w:rPr>
        <w:sz w:val="17"/>
      </w:rPr>
      <w:fldChar w:fldCharType="end"/>
    </w:r>
  </w:p>
  <w:p w14:paraId="3BD1EABA" w14:textId="77777777" w:rsidR="005034CF" w:rsidRPr="00607323" w:rsidRDefault="005034CF" w:rsidP="005034CF">
    <w:pPr>
      <w:pBdr>
        <w:top w:val="single" w:sz="10" w:space="1" w:color="6B2C2F"/>
      </w:pBdr>
      <w:spacing w:before="40" w:after="0"/>
      <w:jc w:val="center"/>
    </w:pPr>
  </w:p>
  <w:p w14:paraId="57D08A55" w14:textId="5BFF70C7" w:rsidR="003313E5" w:rsidRPr="005034CF" w:rsidRDefault="003313E5" w:rsidP="005034C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540622" w14:textId="77777777" w:rsidR="00116CA0" w:rsidRDefault="00116CA0">
      <w:pPr>
        <w:spacing w:after="0" w:line="240" w:lineRule="auto"/>
      </w:pPr>
      <w:r>
        <w:separator/>
      </w:r>
    </w:p>
  </w:footnote>
  <w:footnote w:type="continuationSeparator" w:id="0">
    <w:p w14:paraId="2C922B07" w14:textId="77777777" w:rsidR="00116CA0" w:rsidRDefault="00116C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41930" w14:textId="77777777" w:rsidR="005034CF" w:rsidRDefault="005034CF" w:rsidP="005034CF">
    <w:pPr>
      <w:pStyle w:val="Glava"/>
    </w:pPr>
    <w:r>
      <w:rPr>
        <w:noProof/>
      </w:rPr>
      <w:drawing>
        <wp:anchor distT="0" distB="0" distL="114300" distR="114300" simplePos="0" relativeHeight="251657216" behindDoc="1" locked="0" layoutInCell="1" allowOverlap="1" wp14:anchorId="0197B3D2" wp14:editId="6E53880E">
          <wp:simplePos x="0" y="0"/>
          <wp:positionH relativeFrom="column">
            <wp:posOffset>-136525</wp:posOffset>
          </wp:positionH>
          <wp:positionV relativeFrom="paragraph">
            <wp:posOffset>-356870</wp:posOffset>
          </wp:positionV>
          <wp:extent cx="5000625" cy="967504"/>
          <wp:effectExtent l="0" t="0" r="9525" b="4445"/>
          <wp:wrapNone/>
          <wp:docPr id="6" name="Picture 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Slika, ki vsebuje besede miza&#10;&#10;Opis je samodejno ustvarjen"/>
                  <pic:cNvPicPr/>
                </pic:nvPicPr>
                <pic:blipFill rotWithShape="1">
                  <a:blip r:embed="rId1">
                    <a:extLst>
                      <a:ext uri="{28A0092B-C50C-407E-A947-70E740481C1C}">
                        <a14:useLocalDpi xmlns:a14="http://schemas.microsoft.com/office/drawing/2010/main" val="0"/>
                      </a:ext>
                    </a:extLst>
                  </a:blip>
                  <a:srcRect b="32862"/>
                  <a:stretch>
                    <a:fillRect/>
                  </a:stretch>
                </pic:blipFill>
                <pic:spPr bwMode="auto">
                  <a:xfrm>
                    <a:off x="0" y="0"/>
                    <a:ext cx="5000625" cy="9675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873F72" w14:textId="77777777" w:rsidR="005034CF" w:rsidRDefault="005034CF" w:rsidP="005034CF">
    <w:pPr>
      <w:pStyle w:val="Glava"/>
      <w:jc w:val="right"/>
    </w:pPr>
  </w:p>
  <w:p w14:paraId="4D99DFAA" w14:textId="77777777" w:rsidR="005034CF" w:rsidRDefault="005034CF" w:rsidP="005034CF">
    <w:pPr>
      <w:pStyle w:val="Glava"/>
      <w:jc w:val="right"/>
    </w:pPr>
  </w:p>
  <w:p w14:paraId="23266223" w14:textId="392978A6" w:rsidR="005034CF" w:rsidRDefault="005034CF" w:rsidP="005034CF">
    <w:pPr>
      <w:pStyle w:val="Glava"/>
      <w:jc w:val="right"/>
    </w:pPr>
    <w:r>
      <w:rPr>
        <w:noProof/>
      </w:rPr>
      <w:drawing>
        <wp:anchor distT="0" distB="0" distL="114300" distR="114300" simplePos="0" relativeHeight="251661312" behindDoc="1" locked="0" layoutInCell="1" allowOverlap="1" wp14:anchorId="51F4BC3E" wp14:editId="6D13E754">
          <wp:simplePos x="0" y="0"/>
          <wp:positionH relativeFrom="column">
            <wp:posOffset>-119380</wp:posOffset>
          </wp:positionH>
          <wp:positionV relativeFrom="paragraph">
            <wp:posOffset>161290</wp:posOffset>
          </wp:positionV>
          <wp:extent cx="4981575" cy="399415"/>
          <wp:effectExtent l="0" t="0" r="0" b="635"/>
          <wp:wrapNone/>
          <wp:docPr id="7" name="Picture 2"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Slika, ki vsebuje besede besedilo&#10;&#10;Opis je samodejno ustvarjen"/>
                  <pic:cNvPicPr/>
                </pic:nvPicPr>
                <pic:blipFill rotWithShape="1">
                  <a:blip r:embed="rId2">
                    <a:extLst>
                      <a:ext uri="{28A0092B-C50C-407E-A947-70E740481C1C}">
                        <a14:useLocalDpi xmlns:a14="http://schemas.microsoft.com/office/drawing/2010/main" val="0"/>
                      </a:ext>
                    </a:extLst>
                  </a:blip>
                  <a:srcRect t="71742"/>
                  <a:stretch>
                    <a:fillRect/>
                  </a:stretch>
                </pic:blipFill>
                <pic:spPr bwMode="auto">
                  <a:xfrm>
                    <a:off x="0" y="0"/>
                    <a:ext cx="4981575" cy="3994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28FA957" w14:textId="34CD0AF0" w:rsidR="005034CF" w:rsidRDefault="005034CF" w:rsidP="005034CF">
    <w:pPr>
      <w:pStyle w:val="Glava"/>
    </w:pPr>
  </w:p>
  <w:p w14:paraId="2C60332B" w14:textId="77777777" w:rsidR="005034CF" w:rsidRDefault="005034CF" w:rsidP="005034CF">
    <w:pPr>
      <w:pStyle w:val="Glava"/>
      <w:jc w:val="center"/>
    </w:pPr>
  </w:p>
  <w:p w14:paraId="635D3469" w14:textId="3B4D0372" w:rsidR="003313E5" w:rsidRPr="005034CF" w:rsidRDefault="003313E5" w:rsidP="005034CF">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8" w15:restartNumberingAfterBreak="0">
    <w:nsid w:val="FFFFFF89"/>
    <w:multiLevelType w:val="singleLevel"/>
    <w:tmpl w:val="FD4AB594"/>
    <w:lvl w:ilvl="0">
      <w:start w:val="1"/>
      <w:numFmt w:val="bullet"/>
      <w:pStyle w:val="Oznaenseznam"/>
      <w:lvlText w:val=""/>
      <w:lvlJc w:val="left"/>
      <w:pPr>
        <w:tabs>
          <w:tab w:val="num" w:pos="360"/>
        </w:tabs>
        <w:ind w:left="360" w:hanging="360"/>
      </w:pPr>
      <w:rPr>
        <w:rFonts w:ascii="Symbol" w:hAnsi="Symbol" w:hint="default"/>
      </w:rPr>
    </w:lvl>
  </w:abstractNum>
  <w:abstractNum w:abstractNumId="9" w15:restartNumberingAfterBreak="0">
    <w:nsid w:val="17622F15"/>
    <w:multiLevelType w:val="hybridMultilevel"/>
    <w:tmpl w:val="C3F2BD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AA72BEB"/>
    <w:multiLevelType w:val="hybridMultilevel"/>
    <w:tmpl w:val="CB062F58"/>
    <w:lvl w:ilvl="0" w:tplc="9D80B650">
      <w:numFmt w:val="bullet"/>
      <w:lvlText w:val="•"/>
      <w:lvlJc w:val="left"/>
      <w:pPr>
        <w:ind w:left="1080" w:hanging="720"/>
      </w:pPr>
      <w:rPr>
        <w:rFonts w:ascii="Arial" w:eastAsia="Arial"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606B2A9D"/>
    <w:multiLevelType w:val="hybridMultilevel"/>
    <w:tmpl w:val="EE2A5922"/>
    <w:lvl w:ilvl="0" w:tplc="F1F01B6C">
      <w:start w:val="1"/>
      <w:numFmt w:val="bullet"/>
      <w:lvlText w:val=""/>
      <w:lvlJc w:val="left"/>
      <w:pPr>
        <w:ind w:left="720" w:hanging="360"/>
      </w:pPr>
      <w:rPr>
        <w:rFonts w:ascii="Symbol" w:hAnsi="Symbol" w:cs="Symbol" w:hint="default"/>
        <w:sz w:val="18"/>
        <w:szCs w:val="18"/>
      </w:rPr>
    </w:lvl>
    <w:lvl w:ilvl="1" w:tplc="73EA6E9A">
      <w:start w:val="1"/>
      <w:numFmt w:val="bullet"/>
      <w:lvlText w:val="o"/>
      <w:lvlJc w:val="left"/>
      <w:pPr>
        <w:ind w:left="1440" w:hanging="360"/>
      </w:pPr>
      <w:rPr>
        <w:rFonts w:ascii="Courier New" w:hAnsi="Courier New" w:cs="Courier New" w:hint="default"/>
      </w:rPr>
    </w:lvl>
    <w:lvl w:ilvl="2" w:tplc="7CD43554">
      <w:start w:val="1"/>
      <w:numFmt w:val="bullet"/>
      <w:lvlText w:val=""/>
      <w:lvlJc w:val="left"/>
      <w:pPr>
        <w:ind w:left="2160" w:hanging="360"/>
      </w:pPr>
      <w:rPr>
        <w:rFonts w:ascii="Wingdings" w:hAnsi="Wingdings" w:cs="Wingdings" w:hint="default"/>
      </w:rPr>
    </w:lvl>
    <w:lvl w:ilvl="3" w:tplc="3A16F214">
      <w:start w:val="1"/>
      <w:numFmt w:val="bullet"/>
      <w:lvlText w:val=""/>
      <w:lvlJc w:val="left"/>
      <w:pPr>
        <w:ind w:left="2880" w:hanging="360"/>
      </w:pPr>
      <w:rPr>
        <w:rFonts w:ascii="Symbol" w:hAnsi="Symbol" w:cs="Symbol" w:hint="default"/>
      </w:rPr>
    </w:lvl>
    <w:lvl w:ilvl="4" w:tplc="764EEF46">
      <w:start w:val="1"/>
      <w:numFmt w:val="bullet"/>
      <w:lvlText w:val="o"/>
      <w:lvlJc w:val="left"/>
      <w:pPr>
        <w:ind w:left="3600" w:hanging="360"/>
      </w:pPr>
      <w:rPr>
        <w:rFonts w:ascii="Courier New" w:hAnsi="Courier New" w:cs="Courier New" w:hint="default"/>
      </w:rPr>
    </w:lvl>
    <w:lvl w:ilvl="5" w:tplc="FB6875BA">
      <w:start w:val="1"/>
      <w:numFmt w:val="bullet"/>
      <w:lvlText w:val=""/>
      <w:lvlJc w:val="left"/>
      <w:pPr>
        <w:ind w:left="4320" w:hanging="360"/>
      </w:pPr>
      <w:rPr>
        <w:rFonts w:ascii="Wingdings" w:hAnsi="Wingdings" w:cs="Wingdings" w:hint="default"/>
      </w:rPr>
    </w:lvl>
    <w:lvl w:ilvl="6" w:tplc="D6AE83CE">
      <w:start w:val="1"/>
      <w:numFmt w:val="bullet"/>
      <w:lvlText w:val=""/>
      <w:lvlJc w:val="left"/>
      <w:pPr>
        <w:ind w:left="5040" w:hanging="360"/>
      </w:pPr>
      <w:rPr>
        <w:rFonts w:ascii="Symbol" w:hAnsi="Symbol" w:cs="Symbol" w:hint="default"/>
      </w:rPr>
    </w:lvl>
    <w:lvl w:ilvl="7" w:tplc="0A8049CA">
      <w:start w:val="1"/>
      <w:numFmt w:val="bullet"/>
      <w:lvlText w:val="o"/>
      <w:lvlJc w:val="left"/>
      <w:pPr>
        <w:ind w:left="5760" w:hanging="360"/>
      </w:pPr>
      <w:rPr>
        <w:rFonts w:ascii="Courier New" w:hAnsi="Courier New" w:cs="Courier New" w:hint="default"/>
      </w:rPr>
    </w:lvl>
    <w:lvl w:ilvl="8" w:tplc="32AA0400">
      <w:start w:val="1"/>
      <w:numFmt w:val="bullet"/>
      <w:lvlText w:val=""/>
      <w:lvlJc w:val="left"/>
      <w:pPr>
        <w:ind w:left="6480" w:hanging="360"/>
      </w:pPr>
      <w:rPr>
        <w:rFonts w:ascii="Wingdings" w:hAnsi="Wingdings" w:cs="Wingdings" w:hint="default"/>
      </w:rPr>
    </w:lvl>
  </w:abstractNum>
  <w:num w:numId="1" w16cid:durableId="1745177030">
    <w:abstractNumId w:val="8"/>
  </w:num>
  <w:num w:numId="2" w16cid:durableId="419645505">
    <w:abstractNumId w:val="6"/>
  </w:num>
  <w:num w:numId="3" w16cid:durableId="1056275925">
    <w:abstractNumId w:val="5"/>
  </w:num>
  <w:num w:numId="4" w16cid:durableId="404381171">
    <w:abstractNumId w:val="4"/>
  </w:num>
  <w:num w:numId="5" w16cid:durableId="62723788">
    <w:abstractNumId w:val="7"/>
  </w:num>
  <w:num w:numId="6" w16cid:durableId="1855996094">
    <w:abstractNumId w:val="3"/>
  </w:num>
  <w:num w:numId="7" w16cid:durableId="1621646152">
    <w:abstractNumId w:val="2"/>
  </w:num>
  <w:num w:numId="8" w16cid:durableId="2041667484">
    <w:abstractNumId w:val="1"/>
  </w:num>
  <w:num w:numId="9" w16cid:durableId="1642881697">
    <w:abstractNumId w:val="0"/>
  </w:num>
  <w:num w:numId="10" w16cid:durableId="1225262582">
    <w:abstractNumId w:val="8"/>
  </w:num>
  <w:num w:numId="11" w16cid:durableId="251472689">
    <w:abstractNumId w:val="11"/>
  </w:num>
  <w:num w:numId="12" w16cid:durableId="294913838">
    <w:abstractNumId w:val="9"/>
  </w:num>
  <w:num w:numId="13" w16cid:durableId="3036317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C62E2"/>
    <w:rsid w:val="00116CA0"/>
    <w:rsid w:val="0015074B"/>
    <w:rsid w:val="001D5475"/>
    <w:rsid w:val="001E5860"/>
    <w:rsid w:val="00251E99"/>
    <w:rsid w:val="0029639D"/>
    <w:rsid w:val="002A285B"/>
    <w:rsid w:val="002E5727"/>
    <w:rsid w:val="00326F90"/>
    <w:rsid w:val="00327265"/>
    <w:rsid w:val="003313E5"/>
    <w:rsid w:val="003A6D9E"/>
    <w:rsid w:val="00404166"/>
    <w:rsid w:val="00416E5F"/>
    <w:rsid w:val="00440F23"/>
    <w:rsid w:val="005034CF"/>
    <w:rsid w:val="005042BC"/>
    <w:rsid w:val="00623615"/>
    <w:rsid w:val="00642452"/>
    <w:rsid w:val="006B6481"/>
    <w:rsid w:val="006C4F8D"/>
    <w:rsid w:val="006C6853"/>
    <w:rsid w:val="006D18A4"/>
    <w:rsid w:val="006D23C9"/>
    <w:rsid w:val="00766DF4"/>
    <w:rsid w:val="007C315C"/>
    <w:rsid w:val="00874DCB"/>
    <w:rsid w:val="00896E1D"/>
    <w:rsid w:val="008F2712"/>
    <w:rsid w:val="009D4451"/>
    <w:rsid w:val="00A67C08"/>
    <w:rsid w:val="00A76EA7"/>
    <w:rsid w:val="00AA1D8D"/>
    <w:rsid w:val="00B24088"/>
    <w:rsid w:val="00B32DA6"/>
    <w:rsid w:val="00B3735B"/>
    <w:rsid w:val="00B47730"/>
    <w:rsid w:val="00BD36C2"/>
    <w:rsid w:val="00C33D72"/>
    <w:rsid w:val="00C7167B"/>
    <w:rsid w:val="00C73616"/>
    <w:rsid w:val="00C73B98"/>
    <w:rsid w:val="00CB0664"/>
    <w:rsid w:val="00CD5116"/>
    <w:rsid w:val="00D0546B"/>
    <w:rsid w:val="00D94D2A"/>
    <w:rsid w:val="00DA10EF"/>
    <w:rsid w:val="00DA5F5C"/>
    <w:rsid w:val="00E1463A"/>
    <w:rsid w:val="00E22ACE"/>
    <w:rsid w:val="00E639CF"/>
    <w:rsid w:val="00E66BCF"/>
    <w:rsid w:val="00E8661F"/>
    <w:rsid w:val="00EA1BAE"/>
    <w:rsid w:val="00F14F53"/>
    <w:rsid w:val="00F82212"/>
    <w:rsid w:val="00F869CF"/>
    <w:rsid w:val="00FC3C97"/>
    <w:rsid w:val="00FC693F"/>
    <w:rsid w:val="00FF0C84"/>
    <w:rsid w:val="00FF448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3E7437F"/>
  <w14:defaultImageDpi w14:val="300"/>
  <w15:docId w15:val="{498AE129-F12F-4A02-87E3-57FB7AE9D0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96E1D"/>
    <w:pPr>
      <w:spacing w:after="100" w:line="259" w:lineRule="auto"/>
    </w:pPr>
    <w:rPr>
      <w:rFonts w:ascii="Arial" w:eastAsia="Arial" w:hAnsi="Arial"/>
      <w:color w:val="222222"/>
      <w:sz w:val="20"/>
      <w:lang w:val="sl-SI"/>
    </w:rPr>
  </w:style>
  <w:style w:type="paragraph" w:styleId="Naslov1">
    <w:name w:val="heading 1"/>
    <w:basedOn w:val="Navaden"/>
    <w:next w:val="Navaden"/>
    <w:link w:val="Naslov1Znak"/>
    <w:uiPriority w:val="9"/>
    <w:qFormat/>
    <w:rsid w:val="00FC693F"/>
    <w:pPr>
      <w:keepNext/>
      <w:keepLines/>
      <w:spacing w:before="160" w:after="160"/>
      <w:jc w:val="center"/>
      <w:outlineLvl w:val="0"/>
    </w:pPr>
    <w:rPr>
      <w:rFonts w:asciiTheme="majorHAnsi" w:eastAsiaTheme="majorEastAsia" w:hAnsiTheme="majorHAnsi" w:cstheme="majorBidi"/>
      <w:b/>
      <w:bCs/>
      <w:color w:val="4F7F2A"/>
      <w:sz w:val="26"/>
      <w:szCs w:val="28"/>
    </w:rPr>
  </w:style>
  <w:style w:type="paragraph" w:styleId="Naslov2">
    <w:name w:val="heading 2"/>
    <w:basedOn w:val="Navaden"/>
    <w:next w:val="Navaden"/>
    <w:link w:val="Naslov2Znak"/>
    <w:uiPriority w:val="9"/>
    <w:unhideWhenUsed/>
    <w:qFormat/>
    <w:rsid w:val="00FC693F"/>
    <w:pPr>
      <w:keepNext/>
      <w:keepLines/>
      <w:spacing w:before="140" w:after="80"/>
      <w:outlineLvl w:val="1"/>
    </w:pPr>
    <w:rPr>
      <w:rFonts w:asciiTheme="majorHAnsi" w:eastAsiaTheme="majorEastAsia" w:hAnsiTheme="majorHAnsi" w:cstheme="majorBidi"/>
      <w:b/>
      <w:bCs/>
      <w:sz w:val="21"/>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uiPriority w:val="34"/>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spacing w:after="40" w:line="254" w:lineRule="auto"/>
      <w:contextualSpacing/>
    </w:pPr>
  </w:style>
  <w:style w:type="paragraph" w:styleId="Oznaenseznam2">
    <w:name w:val="List Bullet 2"/>
    <w:basedOn w:val="Navaden"/>
    <w:uiPriority w:val="99"/>
    <w:unhideWhenUsed/>
    <w:rsid w:val="00326F90"/>
    <w:pPr>
      <w:numPr>
        <w:numId w:val="2"/>
      </w:numPr>
      <w:spacing w:after="40" w:line="254" w:lineRule="auto"/>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5"/>
      </w:numPr>
      <w:spacing w:after="40" w:line="254" w:lineRule="auto"/>
      <w:contextualSpacing/>
    </w:pPr>
  </w:style>
  <w:style w:type="paragraph" w:styleId="Otevilenseznam2">
    <w:name w:val="List Number 2"/>
    <w:basedOn w:val="Navaden"/>
    <w:uiPriority w:val="99"/>
    <w:unhideWhenUsed/>
    <w:rsid w:val="0029639D"/>
    <w:pPr>
      <w:numPr>
        <w:numId w:val="6"/>
      </w:numPr>
      <w:contextualSpacing/>
    </w:pPr>
  </w:style>
  <w:style w:type="paragraph" w:styleId="Otevilenseznam3">
    <w:name w:val="List Number 3"/>
    <w:basedOn w:val="Navaden"/>
    <w:uiPriority w:val="99"/>
    <w:unhideWhenUsed/>
    <w:rsid w:val="0029639D"/>
    <w:pPr>
      <w:numPr>
        <w:numId w:val="7"/>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SectionHeading">
    <w:name w:val="Section Heading"/>
    <w:pPr>
      <w:keepNext/>
    </w:pPr>
    <w:rPr>
      <w:rFonts w:ascii="Arial" w:eastAsia="Arial" w:hAnsi="Arial"/>
      <w:b/>
      <w:color w:val="222222"/>
      <w:sz w:val="28"/>
    </w:rPr>
  </w:style>
  <w:style w:type="paragraph" w:customStyle="1" w:styleId="FormNote">
    <w:name w:val="Form Note"/>
    <w:pPr>
      <w:spacing w:after="80"/>
    </w:pPr>
    <w:rPr>
      <w:rFonts w:ascii="Arial" w:eastAsia="Arial" w:hAnsi="Arial"/>
      <w:i/>
      <w:color w:val="555555"/>
      <w:sz w:val="17"/>
    </w:rPr>
  </w:style>
  <w:style w:type="character" w:styleId="Hiperpovezava">
    <w:name w:val="Hyperlink"/>
    <w:basedOn w:val="Privzetapisavaodstavka"/>
    <w:uiPriority w:val="99"/>
    <w:unhideWhenUsed/>
    <w:rsid w:val="00E1463A"/>
    <w:rPr>
      <w:color w:val="0000FF" w:themeColor="hyperlink"/>
      <w:u w:val="single"/>
    </w:rPr>
  </w:style>
  <w:style w:type="character" w:styleId="Nerazreenaomemba">
    <w:name w:val="Unresolved Mention"/>
    <w:basedOn w:val="Privzetapisavaodstavka"/>
    <w:uiPriority w:val="99"/>
    <w:semiHidden/>
    <w:unhideWhenUsed/>
    <w:rsid w:val="00E146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11-01-3056"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15</Pages>
  <Words>3221</Words>
  <Characters>18360</Characters>
  <Application>Microsoft Office Word</Application>
  <DocSecurity>0</DocSecurity>
  <Lines>153</Lines>
  <Paragraphs>43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Obrazci za sestavo ponudbe - Rekonstrukcija dela javne poti JP 704991 Spodnje Partinje</vt:lpstr>
      <vt:lpstr/>
    </vt:vector>
  </TitlesOfParts>
  <Manager/>
  <Company/>
  <LinksUpToDate>false</LinksUpToDate>
  <CharactersWithSpaces>21538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Obrazci za sestavo ponudbe - Rekonstrukcija dela javne poti JP 704991 Spodnje Partinje</dc:title>
  <dc:subject>Obrazci za javno naročilo gradenj</dc:subject>
  <dc:creator>Občina Lenart</dc:creator>
  <cp:keywords/>
  <dc:description>generated by python-docx</dc:description>
  <cp:lastModifiedBy>Vesna</cp:lastModifiedBy>
  <cp:revision>39</cp:revision>
  <dcterms:created xsi:type="dcterms:W3CDTF">2013-12-23T23:15:00Z</dcterms:created>
  <dcterms:modified xsi:type="dcterms:W3CDTF">2026-08-07T08:27:00Z</dcterms:modified>
  <cp:category/>
</cp:coreProperties>
</file>